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5E6" w:rsidRDefault="00FA45E6">
      <w:pPr>
        <w:autoSpaceDE w:val="0"/>
        <w:autoSpaceDN w:val="0"/>
        <w:spacing w:after="78" w:line="220" w:lineRule="exact"/>
      </w:pPr>
    </w:p>
    <w:p w:rsidR="007658C2" w:rsidRDefault="007658C2">
      <w:pPr>
        <w:autoSpaceDE w:val="0"/>
        <w:autoSpaceDN w:val="0"/>
        <w:spacing w:after="0" w:line="230" w:lineRule="auto"/>
        <w:rPr>
          <w:rFonts w:ascii="Times New Roman" w:eastAsia="Times New Roman" w:hAnsi="Times New Roman"/>
          <w:b/>
          <w:color w:val="000000"/>
          <w:sz w:val="24"/>
          <w:lang w:val="ru-RU"/>
        </w:rPr>
      </w:pPr>
    </w:p>
    <w:p w:rsidR="007658C2" w:rsidRDefault="007658C2" w:rsidP="007658C2">
      <w:pPr>
        <w:pStyle w:val="21"/>
        <w:spacing w:before="240" w:after="120" w:line="240" w:lineRule="atLeast"/>
        <w:jc w:val="center"/>
        <w:rPr>
          <w:rFonts w:ascii="Times New Roman" w:hAnsi="Times New Roman" w:cs="Times New Roman"/>
          <w:caps/>
          <w:color w:val="000000"/>
          <w:sz w:val="24"/>
          <w:szCs w:val="24"/>
          <w:lang w:val="ru-RU"/>
        </w:rPr>
      </w:pPr>
    </w:p>
    <w:p w:rsidR="00BF0ED9" w:rsidRDefault="00BF0ED9" w:rsidP="00BF0ED9">
      <w:pPr>
        <w:rPr>
          <w:lang w:val="ru-RU"/>
        </w:rPr>
      </w:pPr>
    </w:p>
    <w:p w:rsidR="00BF0ED9" w:rsidRDefault="00BF0ED9" w:rsidP="00BF0ED9">
      <w:pPr>
        <w:rPr>
          <w:lang w:val="ru-RU"/>
        </w:rPr>
      </w:pPr>
    </w:p>
    <w:p w:rsidR="00BF0ED9" w:rsidRDefault="00BF0ED9" w:rsidP="00BF0ED9">
      <w:pPr>
        <w:rPr>
          <w:lang w:val="ru-RU"/>
        </w:rPr>
      </w:pPr>
    </w:p>
    <w:p w:rsidR="00BF0ED9" w:rsidRDefault="00BF0ED9" w:rsidP="00BF0ED9">
      <w:pPr>
        <w:rPr>
          <w:lang w:val="ru-RU"/>
        </w:rPr>
      </w:pPr>
    </w:p>
    <w:p w:rsidR="00BF0ED9" w:rsidRDefault="00BF0ED9" w:rsidP="00BF0ED9">
      <w:pPr>
        <w:rPr>
          <w:lang w:val="ru-RU"/>
        </w:rPr>
      </w:pPr>
    </w:p>
    <w:p w:rsidR="00BF0ED9" w:rsidRDefault="00BF0ED9" w:rsidP="00BF0ED9">
      <w:pPr>
        <w:rPr>
          <w:lang w:val="ru-RU"/>
        </w:rPr>
      </w:pPr>
    </w:p>
    <w:p w:rsidR="00BF0ED9" w:rsidRDefault="00BF0ED9" w:rsidP="00BF0ED9">
      <w:pPr>
        <w:rPr>
          <w:lang w:val="ru-RU"/>
        </w:rPr>
      </w:pPr>
    </w:p>
    <w:p w:rsidR="00BF0ED9" w:rsidRPr="00BF0ED9" w:rsidRDefault="00BF0ED9" w:rsidP="00BF0ED9">
      <w:pPr>
        <w:rPr>
          <w:lang w:val="ru-RU"/>
        </w:rPr>
      </w:pPr>
    </w:p>
    <w:p w:rsidR="007658C2" w:rsidRPr="007658C2" w:rsidRDefault="007658C2" w:rsidP="007658C2">
      <w:pPr>
        <w:pStyle w:val="21"/>
        <w:spacing w:before="240" w:after="120" w:line="240" w:lineRule="atLeast"/>
        <w:jc w:val="center"/>
        <w:rPr>
          <w:rFonts w:ascii="Times New Roman" w:hAnsi="Times New Roman" w:cs="Times New Roman"/>
          <w:caps/>
          <w:color w:val="000000"/>
          <w:sz w:val="24"/>
          <w:szCs w:val="24"/>
          <w:lang w:val="ru-RU"/>
        </w:rPr>
      </w:pPr>
      <w:r w:rsidRPr="007658C2">
        <w:rPr>
          <w:rFonts w:ascii="Times New Roman" w:hAnsi="Times New Roman" w:cs="Times New Roman"/>
          <w:caps/>
          <w:color w:val="000000"/>
          <w:sz w:val="24"/>
          <w:szCs w:val="24"/>
          <w:lang w:val="ru-RU"/>
        </w:rPr>
        <w:t>РАБОЧАЯ ПРОГРАММА</w:t>
      </w:r>
      <w:r w:rsidRPr="007658C2">
        <w:rPr>
          <w:rFonts w:ascii="Times New Roman" w:hAnsi="Times New Roman" w:cs="Times New Roman"/>
          <w:caps/>
          <w:color w:val="000000"/>
          <w:sz w:val="24"/>
          <w:szCs w:val="24"/>
          <w:lang w:val="ru-RU"/>
        </w:rPr>
        <w:br/>
        <w:t>(</w:t>
      </w:r>
      <w:r w:rsidRPr="007658C2">
        <w:rPr>
          <w:rFonts w:ascii="Times New Roman" w:hAnsi="Times New Roman" w:cs="Times New Roman"/>
          <w:caps/>
          <w:color w:val="000000"/>
          <w:sz w:val="24"/>
          <w:szCs w:val="24"/>
        </w:rPr>
        <w:t>ID</w:t>
      </w:r>
      <w:r w:rsidRPr="007658C2">
        <w:rPr>
          <w:rFonts w:ascii="Times New Roman" w:hAnsi="Times New Roman" w:cs="Times New Roman"/>
          <w:caps/>
          <w:color w:val="000000"/>
          <w:sz w:val="24"/>
          <w:szCs w:val="24"/>
          <w:lang w:val="ru-RU"/>
        </w:rPr>
        <w:t xml:space="preserve"> 5215117)</w:t>
      </w:r>
    </w:p>
    <w:p w:rsidR="007658C2" w:rsidRPr="007658C2" w:rsidRDefault="007658C2" w:rsidP="007658C2">
      <w:pPr>
        <w:pStyle w:val="aff8"/>
        <w:spacing w:before="0" w:beforeAutospacing="0" w:after="0" w:afterAutospacing="0"/>
        <w:ind w:firstLine="227"/>
        <w:jc w:val="center"/>
        <w:rPr>
          <w:color w:val="000000"/>
        </w:rPr>
      </w:pPr>
      <w:r w:rsidRPr="007658C2">
        <w:rPr>
          <w:color w:val="000000"/>
        </w:rPr>
        <w:t>учебного предмета</w:t>
      </w:r>
    </w:p>
    <w:p w:rsidR="007658C2" w:rsidRPr="007658C2" w:rsidRDefault="007658C2" w:rsidP="007658C2">
      <w:pPr>
        <w:pStyle w:val="aff8"/>
        <w:spacing w:before="0" w:beforeAutospacing="0" w:after="0" w:afterAutospacing="0"/>
        <w:ind w:firstLine="227"/>
        <w:jc w:val="center"/>
        <w:rPr>
          <w:color w:val="000000"/>
        </w:rPr>
      </w:pPr>
      <w:r w:rsidRPr="007658C2">
        <w:rPr>
          <w:color w:val="000000"/>
        </w:rPr>
        <w:t>«Литературное чтение»</w:t>
      </w:r>
    </w:p>
    <w:p w:rsidR="007658C2" w:rsidRPr="007658C2" w:rsidRDefault="007658C2" w:rsidP="007658C2">
      <w:pPr>
        <w:pStyle w:val="aff8"/>
        <w:spacing w:before="0" w:beforeAutospacing="0" w:after="0" w:afterAutospacing="0"/>
        <w:ind w:firstLine="227"/>
        <w:jc w:val="center"/>
        <w:rPr>
          <w:color w:val="000000"/>
        </w:rPr>
      </w:pPr>
      <w:r w:rsidRPr="007658C2">
        <w:rPr>
          <w:color w:val="000000"/>
        </w:rPr>
        <w:t>для 2 класса начального общего образования</w:t>
      </w:r>
    </w:p>
    <w:p w:rsidR="007658C2" w:rsidRPr="007658C2" w:rsidRDefault="007658C2" w:rsidP="007658C2">
      <w:pPr>
        <w:pStyle w:val="aff8"/>
        <w:spacing w:before="0" w:beforeAutospacing="0" w:after="0" w:afterAutospacing="0"/>
        <w:ind w:firstLine="227"/>
        <w:jc w:val="center"/>
        <w:rPr>
          <w:color w:val="000000"/>
        </w:rPr>
      </w:pPr>
      <w:r w:rsidRPr="007658C2">
        <w:rPr>
          <w:color w:val="000000"/>
        </w:rPr>
        <w:t>на </w:t>
      </w:r>
      <w:r w:rsidRPr="007658C2">
        <w:rPr>
          <w:rStyle w:val="widgetinline"/>
          <w:color w:val="000000"/>
          <w:bdr w:val="dashed" w:sz="6" w:space="0" w:color="FF0000" w:frame="1"/>
          <w:shd w:val="clear" w:color="auto" w:fill="F7FDF7"/>
        </w:rPr>
        <w:t>2022-2023</w:t>
      </w:r>
      <w:r w:rsidRPr="007658C2">
        <w:rPr>
          <w:color w:val="000000"/>
        </w:rPr>
        <w:t> учебный год</w:t>
      </w:r>
    </w:p>
    <w:p w:rsidR="007658C2" w:rsidRDefault="007658C2" w:rsidP="007658C2">
      <w:pPr>
        <w:pStyle w:val="aff8"/>
        <w:spacing w:before="0" w:beforeAutospacing="0" w:after="0" w:afterAutospacing="0"/>
        <w:ind w:firstLine="227"/>
        <w:jc w:val="right"/>
        <w:rPr>
          <w:color w:val="000000"/>
        </w:rPr>
      </w:pPr>
    </w:p>
    <w:p w:rsidR="007658C2" w:rsidRDefault="007658C2" w:rsidP="007658C2">
      <w:pPr>
        <w:pStyle w:val="aff8"/>
        <w:spacing w:before="0" w:beforeAutospacing="0" w:after="0" w:afterAutospacing="0"/>
        <w:ind w:firstLine="227"/>
        <w:jc w:val="right"/>
        <w:rPr>
          <w:color w:val="000000"/>
        </w:rPr>
      </w:pPr>
    </w:p>
    <w:p w:rsidR="007658C2" w:rsidRDefault="007658C2" w:rsidP="007658C2">
      <w:pPr>
        <w:pStyle w:val="aff8"/>
        <w:spacing w:before="0" w:beforeAutospacing="0" w:after="0" w:afterAutospacing="0"/>
        <w:ind w:firstLine="227"/>
        <w:jc w:val="right"/>
        <w:rPr>
          <w:color w:val="000000"/>
        </w:rPr>
      </w:pPr>
    </w:p>
    <w:p w:rsidR="00FF6D15" w:rsidRDefault="00FF6D15" w:rsidP="007658C2">
      <w:pPr>
        <w:pStyle w:val="aff8"/>
        <w:spacing w:before="0" w:beforeAutospacing="0" w:after="0" w:afterAutospacing="0"/>
        <w:ind w:firstLine="227"/>
        <w:jc w:val="right"/>
        <w:rPr>
          <w:color w:val="000000"/>
        </w:rPr>
      </w:pPr>
    </w:p>
    <w:p w:rsidR="00FF6D15" w:rsidRDefault="00FF6D15" w:rsidP="007658C2">
      <w:pPr>
        <w:pStyle w:val="aff8"/>
        <w:spacing w:before="0" w:beforeAutospacing="0" w:after="0" w:afterAutospacing="0"/>
        <w:ind w:firstLine="227"/>
        <w:jc w:val="right"/>
        <w:rPr>
          <w:color w:val="000000"/>
        </w:rPr>
      </w:pPr>
    </w:p>
    <w:p w:rsidR="00FF6D15" w:rsidRDefault="00FF6D15" w:rsidP="007658C2">
      <w:pPr>
        <w:pStyle w:val="aff8"/>
        <w:spacing w:before="0" w:beforeAutospacing="0" w:after="0" w:afterAutospacing="0"/>
        <w:ind w:firstLine="227"/>
        <w:jc w:val="right"/>
        <w:rPr>
          <w:color w:val="000000"/>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7658C2" w:rsidRDefault="007658C2"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r w:rsidRPr="007658C2">
        <w:rPr>
          <w:rStyle w:val="widgetinline"/>
          <w:color w:val="000000"/>
          <w:bdr w:val="dashed" w:sz="6" w:space="0" w:color="FF0000" w:frame="1"/>
          <w:shd w:val="clear" w:color="auto" w:fill="F7FDF7"/>
        </w:rPr>
        <w:t>г. Серпухов</w:t>
      </w:r>
      <w:r w:rsidRPr="007658C2">
        <w:rPr>
          <w:color w:val="000000"/>
        </w:rPr>
        <w:t> </w:t>
      </w:r>
      <w:r w:rsidRPr="007658C2">
        <w:rPr>
          <w:rStyle w:val="widgetinline"/>
          <w:color w:val="000000"/>
          <w:bdr w:val="dashed" w:sz="6" w:space="0" w:color="FF0000" w:frame="1"/>
          <w:shd w:val="clear" w:color="auto" w:fill="F7FDF7"/>
        </w:rPr>
        <w:t>2022</w:t>
      </w: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Default="00BF0ED9" w:rsidP="007658C2">
      <w:pPr>
        <w:pStyle w:val="aff8"/>
        <w:spacing w:before="0" w:beforeAutospacing="0" w:after="0" w:afterAutospacing="0"/>
        <w:ind w:firstLine="227"/>
        <w:jc w:val="center"/>
        <w:rPr>
          <w:rStyle w:val="widgetinline"/>
          <w:color w:val="000000"/>
          <w:bdr w:val="dashed" w:sz="6" w:space="0" w:color="FF0000" w:frame="1"/>
          <w:shd w:val="clear" w:color="auto" w:fill="F7FDF7"/>
        </w:rPr>
      </w:pPr>
    </w:p>
    <w:p w:rsidR="00BF0ED9" w:rsidRPr="007658C2" w:rsidRDefault="00BF0ED9" w:rsidP="007658C2">
      <w:pPr>
        <w:pStyle w:val="aff8"/>
        <w:spacing w:before="0" w:beforeAutospacing="0" w:after="0" w:afterAutospacing="0"/>
        <w:ind w:firstLine="227"/>
        <w:jc w:val="center"/>
        <w:rPr>
          <w:color w:val="000000"/>
        </w:rPr>
      </w:pPr>
    </w:p>
    <w:p w:rsidR="007658C2" w:rsidRPr="007658C2" w:rsidRDefault="007658C2">
      <w:pPr>
        <w:autoSpaceDE w:val="0"/>
        <w:autoSpaceDN w:val="0"/>
        <w:spacing w:after="0" w:line="230" w:lineRule="auto"/>
        <w:rPr>
          <w:rFonts w:ascii="Times New Roman" w:eastAsia="Times New Roman" w:hAnsi="Times New Roman" w:cs="Times New Roman"/>
          <w:b/>
          <w:color w:val="000000"/>
          <w:sz w:val="24"/>
          <w:szCs w:val="24"/>
          <w:lang w:val="ru-RU"/>
        </w:rPr>
      </w:pPr>
    </w:p>
    <w:p w:rsidR="007658C2" w:rsidRDefault="007658C2">
      <w:pPr>
        <w:autoSpaceDE w:val="0"/>
        <w:autoSpaceDN w:val="0"/>
        <w:spacing w:after="0" w:line="230" w:lineRule="auto"/>
        <w:rPr>
          <w:rFonts w:ascii="Times New Roman" w:eastAsia="Times New Roman" w:hAnsi="Times New Roman"/>
          <w:b/>
          <w:color w:val="000000"/>
          <w:sz w:val="24"/>
          <w:lang w:val="ru-RU"/>
        </w:rPr>
      </w:pPr>
    </w:p>
    <w:p w:rsidR="00FA45E6" w:rsidRPr="007C2B13" w:rsidRDefault="00A56D3A">
      <w:pPr>
        <w:autoSpaceDE w:val="0"/>
        <w:autoSpaceDN w:val="0"/>
        <w:spacing w:after="0" w:line="230" w:lineRule="auto"/>
        <w:rPr>
          <w:lang w:val="ru-RU"/>
        </w:rPr>
      </w:pPr>
      <w:r w:rsidRPr="007C2B13">
        <w:rPr>
          <w:rFonts w:ascii="Times New Roman" w:eastAsia="Times New Roman" w:hAnsi="Times New Roman"/>
          <w:b/>
          <w:color w:val="000000"/>
          <w:sz w:val="24"/>
          <w:lang w:val="ru-RU"/>
        </w:rPr>
        <w:t>ПОЯСНИТЕЛЬНАЯ ЗАПИСКА</w:t>
      </w:r>
    </w:p>
    <w:p w:rsidR="00FA45E6" w:rsidRPr="007C2B13" w:rsidRDefault="00A56D3A">
      <w:pPr>
        <w:autoSpaceDE w:val="0"/>
        <w:autoSpaceDN w:val="0"/>
        <w:spacing w:before="346" w:after="0" w:line="281" w:lineRule="auto"/>
        <w:ind w:firstLine="180"/>
        <w:rPr>
          <w:lang w:val="ru-RU"/>
        </w:rPr>
      </w:pPr>
      <w:proofErr w:type="gramStart"/>
      <w:r w:rsidRPr="007C2B13">
        <w:rPr>
          <w:rFonts w:ascii="Times New Roman" w:eastAsia="Times New Roman" w:hAnsi="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7C2B13">
        <w:rPr>
          <w:lang w:val="ru-RU"/>
        </w:rPr>
        <w:br/>
      </w:r>
      <w:r w:rsidRPr="007C2B13">
        <w:rPr>
          <w:rFonts w:ascii="Times New Roman" w:eastAsia="Times New Roman" w:hAnsi="Times New Roman"/>
          <w:color w:val="000000"/>
          <w:sz w:val="24"/>
          <w:lang w:val="ru-RU"/>
        </w:rPr>
        <w:t xml:space="preserve">приоритеты духовно-нравственного развития, воспитания и социализации обучающихся, </w:t>
      </w:r>
      <w:r w:rsidRPr="007C2B13">
        <w:rPr>
          <w:lang w:val="ru-RU"/>
        </w:rPr>
        <w:br/>
      </w:r>
      <w:r w:rsidRPr="007C2B13">
        <w:rPr>
          <w:rFonts w:ascii="Times New Roman" w:eastAsia="Times New Roman" w:hAnsi="Times New Roman"/>
          <w:color w:val="000000"/>
          <w:sz w:val="24"/>
          <w:lang w:val="ru-RU"/>
        </w:rPr>
        <w:t>сформулированные в Примерной программе воспитания.</w:t>
      </w:r>
      <w:proofErr w:type="gramEnd"/>
    </w:p>
    <w:p w:rsidR="00FA45E6" w:rsidRPr="007C2B13" w:rsidRDefault="00A56D3A">
      <w:pPr>
        <w:autoSpaceDE w:val="0"/>
        <w:autoSpaceDN w:val="0"/>
        <w:spacing w:before="262" w:after="0" w:line="230" w:lineRule="auto"/>
        <w:rPr>
          <w:lang w:val="ru-RU"/>
        </w:rPr>
      </w:pPr>
      <w:r w:rsidRPr="007C2B13">
        <w:rPr>
          <w:rFonts w:ascii="Times New Roman" w:eastAsia="Times New Roman" w:hAnsi="Times New Roman"/>
          <w:b/>
          <w:color w:val="000000"/>
          <w:sz w:val="24"/>
          <w:lang w:val="ru-RU"/>
        </w:rPr>
        <w:t>ОБЩАЯ ХАРАКТЕРИСТИКА УЧЕБНОГО ПРЕДМЕТА «ЛИТЕРАТУРНОЕ ЧТЕНИЕ»</w:t>
      </w:r>
    </w:p>
    <w:p w:rsidR="00FA45E6" w:rsidRPr="007C2B13" w:rsidRDefault="00A56D3A">
      <w:pPr>
        <w:autoSpaceDE w:val="0"/>
        <w:autoSpaceDN w:val="0"/>
        <w:spacing w:before="168" w:after="0" w:line="286" w:lineRule="auto"/>
        <w:ind w:right="144" w:firstLine="180"/>
        <w:rPr>
          <w:lang w:val="ru-RU"/>
        </w:rPr>
      </w:pPr>
      <w:r w:rsidRPr="007C2B13">
        <w:rPr>
          <w:rFonts w:ascii="Times New Roman" w:eastAsia="Times New Roman" w:hAnsi="Times New Roman"/>
          <w:color w:val="000000"/>
          <w:sz w:val="24"/>
          <w:lang w:val="ru-RU"/>
        </w:rPr>
        <w:t xml:space="preserve">«Литературное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w:t>
      </w:r>
      <w:proofErr w:type="gramStart"/>
      <w:r w:rsidRPr="007C2B13">
        <w:rPr>
          <w:rFonts w:ascii="Times New Roman" w:eastAsia="Times New Roman" w:hAnsi="Times New Roman"/>
          <w:color w:val="000000"/>
          <w:sz w:val="24"/>
          <w:lang w:val="ru-RU"/>
        </w:rPr>
        <w:t>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FA45E6" w:rsidRPr="007C2B13" w:rsidRDefault="00A56D3A">
      <w:pPr>
        <w:autoSpaceDE w:val="0"/>
        <w:autoSpaceDN w:val="0"/>
        <w:spacing w:before="70" w:after="0" w:line="271" w:lineRule="auto"/>
        <w:ind w:right="144" w:firstLine="180"/>
        <w:rPr>
          <w:lang w:val="ru-RU"/>
        </w:rPr>
      </w:pPr>
      <w:r w:rsidRPr="007C2B13">
        <w:rPr>
          <w:rFonts w:ascii="Times New Roman" w:eastAsia="Times New Roman" w:hAnsi="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rsidR="00FA45E6" w:rsidRPr="007C2B13" w:rsidRDefault="00A56D3A">
      <w:pPr>
        <w:autoSpaceDE w:val="0"/>
        <w:autoSpaceDN w:val="0"/>
        <w:spacing w:before="70" w:after="0" w:line="288" w:lineRule="auto"/>
        <w:ind w:firstLine="180"/>
        <w:rPr>
          <w:lang w:val="ru-RU"/>
        </w:rPr>
      </w:pPr>
      <w:r w:rsidRPr="007C2B13">
        <w:rPr>
          <w:rFonts w:ascii="Times New Roman" w:eastAsia="Times New Roman" w:hAnsi="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7C2B13">
        <w:rPr>
          <w:lang w:val="ru-RU"/>
        </w:rPr>
        <w:br/>
      </w:r>
      <w:r w:rsidRPr="007C2B13">
        <w:rPr>
          <w:rFonts w:ascii="Times New Roman" w:eastAsia="Times New Roman" w:hAnsi="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rsidR="00FA45E6" w:rsidRPr="007C2B13" w:rsidRDefault="00A56D3A">
      <w:pPr>
        <w:tabs>
          <w:tab w:val="left" w:pos="180"/>
        </w:tabs>
        <w:autoSpaceDE w:val="0"/>
        <w:autoSpaceDN w:val="0"/>
        <w:spacing w:before="70" w:after="0" w:line="262" w:lineRule="auto"/>
        <w:rPr>
          <w:lang w:val="ru-RU"/>
        </w:rPr>
      </w:pPr>
      <w:r w:rsidRPr="007C2B13">
        <w:rPr>
          <w:lang w:val="ru-RU"/>
        </w:rPr>
        <w:tab/>
      </w:r>
      <w:r w:rsidRPr="007C2B13">
        <w:rPr>
          <w:rFonts w:ascii="Times New Roman" w:eastAsia="Times New Roman" w:hAnsi="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rsidR="00FA45E6" w:rsidRPr="007C2B13" w:rsidRDefault="00A56D3A">
      <w:pPr>
        <w:tabs>
          <w:tab w:val="left" w:pos="180"/>
        </w:tabs>
        <w:autoSpaceDE w:val="0"/>
        <w:autoSpaceDN w:val="0"/>
        <w:spacing w:before="70" w:after="0" w:line="262" w:lineRule="auto"/>
        <w:ind w:right="288"/>
        <w:rPr>
          <w:lang w:val="ru-RU"/>
        </w:rPr>
      </w:pPr>
      <w:r w:rsidRPr="007C2B13">
        <w:rPr>
          <w:lang w:val="ru-RU"/>
        </w:rPr>
        <w:tab/>
      </w:r>
      <w:r w:rsidRPr="007C2B13">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rsidR="00FA45E6" w:rsidRPr="007C2B13" w:rsidRDefault="00A56D3A">
      <w:pPr>
        <w:autoSpaceDE w:val="0"/>
        <w:autoSpaceDN w:val="0"/>
        <w:spacing w:before="70" w:after="0" w:line="230" w:lineRule="auto"/>
        <w:ind w:left="180"/>
        <w:rPr>
          <w:lang w:val="ru-RU"/>
        </w:rPr>
      </w:pPr>
      <w:r w:rsidRPr="007C2B13">
        <w:rPr>
          <w:rFonts w:ascii="Times New Roman" w:eastAsia="Times New Roman" w:hAnsi="Times New Roman"/>
          <w:color w:val="000000"/>
          <w:sz w:val="24"/>
          <w:lang w:val="ru-RU"/>
        </w:rPr>
        <w:t xml:space="preserve">На курс «Литературное чтение» во 2 классе отводится 136 ч. </w:t>
      </w:r>
    </w:p>
    <w:p w:rsidR="00FA45E6" w:rsidRPr="007C2B13" w:rsidRDefault="00A56D3A">
      <w:pPr>
        <w:autoSpaceDE w:val="0"/>
        <w:autoSpaceDN w:val="0"/>
        <w:spacing w:before="262" w:after="0" w:line="230" w:lineRule="auto"/>
        <w:rPr>
          <w:lang w:val="ru-RU"/>
        </w:rPr>
      </w:pPr>
      <w:r w:rsidRPr="007C2B13">
        <w:rPr>
          <w:rFonts w:ascii="Times New Roman" w:eastAsia="Times New Roman" w:hAnsi="Times New Roman"/>
          <w:b/>
          <w:color w:val="000000"/>
          <w:sz w:val="24"/>
          <w:lang w:val="ru-RU"/>
        </w:rPr>
        <w:t>ЦЕЛИ ИЗУЧЕНИЯ УЧЕБНОГО ПРЕДМЕТА «ЛИТЕРАТУРНОЕ ЧТЕНИЕ»</w:t>
      </w:r>
    </w:p>
    <w:p w:rsidR="00FA45E6" w:rsidRPr="007C2B13" w:rsidRDefault="00A56D3A">
      <w:pPr>
        <w:autoSpaceDE w:val="0"/>
        <w:autoSpaceDN w:val="0"/>
        <w:spacing w:before="166" w:after="0" w:line="271" w:lineRule="auto"/>
        <w:ind w:right="720" w:firstLine="180"/>
        <w:rPr>
          <w:lang w:val="ru-RU"/>
        </w:rPr>
      </w:pPr>
      <w:r w:rsidRPr="007C2B13">
        <w:rPr>
          <w:rFonts w:ascii="Times New Roman" w:eastAsia="Times New Roman" w:hAnsi="Times New Roman"/>
          <w:color w:val="000000"/>
          <w:sz w:val="24"/>
          <w:lang w:val="ru-RU"/>
        </w:rPr>
        <w:t xml:space="preserve">Приоритетная </w:t>
      </w:r>
      <w:r w:rsidRPr="007C2B13">
        <w:rPr>
          <w:rFonts w:ascii="Times New Roman" w:eastAsia="Times New Roman" w:hAnsi="Times New Roman"/>
          <w:b/>
          <w:color w:val="000000"/>
          <w:sz w:val="24"/>
          <w:lang w:val="ru-RU"/>
        </w:rPr>
        <w:t xml:space="preserve">цель </w:t>
      </w:r>
      <w:r w:rsidRPr="007C2B13">
        <w:rPr>
          <w:rFonts w:ascii="Times New Roman" w:eastAsia="Times New Roman" w:hAnsi="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rsidR="00FA45E6" w:rsidRPr="007C2B13" w:rsidRDefault="00FA45E6">
      <w:pPr>
        <w:rPr>
          <w:lang w:val="ru-RU"/>
        </w:rPr>
        <w:sectPr w:rsidR="00FA45E6" w:rsidRPr="007C2B13">
          <w:pgSz w:w="11900" w:h="16840"/>
          <w:pgMar w:top="298" w:right="650" w:bottom="338" w:left="666" w:header="720" w:footer="720" w:gutter="0"/>
          <w:cols w:space="720" w:equalWidth="0">
            <w:col w:w="10584" w:space="0"/>
          </w:cols>
          <w:docGrid w:linePitch="360"/>
        </w:sectPr>
      </w:pPr>
    </w:p>
    <w:p w:rsidR="00FA45E6" w:rsidRPr="007C2B13" w:rsidRDefault="00FA45E6">
      <w:pPr>
        <w:autoSpaceDE w:val="0"/>
        <w:autoSpaceDN w:val="0"/>
        <w:spacing w:after="66" w:line="220" w:lineRule="exact"/>
        <w:rPr>
          <w:lang w:val="ru-RU"/>
        </w:rPr>
      </w:pPr>
    </w:p>
    <w:p w:rsidR="00FA45E6" w:rsidRPr="007C2B13" w:rsidRDefault="00A56D3A">
      <w:pPr>
        <w:autoSpaceDE w:val="0"/>
        <w:autoSpaceDN w:val="0"/>
        <w:spacing w:after="0" w:line="281" w:lineRule="auto"/>
        <w:ind w:right="288"/>
        <w:rPr>
          <w:lang w:val="ru-RU"/>
        </w:rPr>
      </w:pPr>
      <w:r w:rsidRPr="007C2B13">
        <w:rPr>
          <w:rFonts w:ascii="Times New Roman" w:eastAsia="Times New Roman" w:hAnsi="Times New Roman"/>
          <w:color w:val="000000"/>
          <w:sz w:val="24"/>
          <w:lang w:val="ru-RU"/>
        </w:rPr>
        <w:t xml:space="preserve">эмоционально </w:t>
      </w:r>
      <w:proofErr w:type="gramStart"/>
      <w:r w:rsidRPr="007C2B13">
        <w:rPr>
          <w:rFonts w:ascii="Times New Roman" w:eastAsia="Times New Roman" w:hAnsi="Times New Roman"/>
          <w:color w:val="000000"/>
          <w:sz w:val="24"/>
          <w:lang w:val="ru-RU"/>
        </w:rPr>
        <w:t>откликающегося</w:t>
      </w:r>
      <w:proofErr w:type="gramEnd"/>
      <w:r w:rsidRPr="007C2B13">
        <w:rPr>
          <w:rFonts w:ascii="Times New Roman" w:eastAsia="Times New Roman" w:hAnsi="Times New Roman"/>
          <w:color w:val="000000"/>
          <w:sz w:val="24"/>
          <w:lang w:val="ru-RU"/>
        </w:rPr>
        <w:t xml:space="preserve"> на прослушанное или прочитанное произведение. Приобретённые младшими школьниками знания, полученный опыт решения учебных задач, а также </w:t>
      </w:r>
      <w:r w:rsidRPr="007C2B13">
        <w:rPr>
          <w:lang w:val="ru-RU"/>
        </w:rPr>
        <w:br/>
      </w:r>
      <w:r w:rsidRPr="007C2B13">
        <w:rPr>
          <w:rFonts w:ascii="Times New Roman" w:eastAsia="Times New Roman" w:hAnsi="Times New Roman"/>
          <w:color w:val="000000"/>
          <w:sz w:val="24"/>
          <w:lang w:val="ru-RU"/>
        </w:rPr>
        <w:t>сформированность предметных и универсальных действий в процессе изучения предмета</w:t>
      </w:r>
      <w:proofErr w:type="gramStart"/>
      <w:r w:rsidRPr="007C2B13">
        <w:rPr>
          <w:rFonts w:ascii="Times New Roman" w:eastAsia="Times New Roman" w:hAnsi="Times New Roman"/>
          <w:color w:val="000000"/>
          <w:sz w:val="24"/>
          <w:lang w:val="ru-RU"/>
        </w:rPr>
        <w:t>«Л</w:t>
      </w:r>
      <w:proofErr w:type="gramEnd"/>
      <w:r w:rsidRPr="007C2B13">
        <w:rPr>
          <w:rFonts w:ascii="Times New Roman" w:eastAsia="Times New Roman" w:hAnsi="Times New Roman"/>
          <w:color w:val="000000"/>
          <w:sz w:val="24"/>
          <w:lang w:val="ru-RU"/>
        </w:rPr>
        <w:t>итературное чтение» станут фундаментом обучения в основном звене школы, а также будут востребованы в жизни.</w:t>
      </w:r>
    </w:p>
    <w:p w:rsidR="00FA45E6" w:rsidRPr="007C2B13" w:rsidRDefault="00A56D3A">
      <w:pPr>
        <w:tabs>
          <w:tab w:val="left" w:pos="180"/>
        </w:tabs>
        <w:autoSpaceDE w:val="0"/>
        <w:autoSpaceDN w:val="0"/>
        <w:spacing w:before="190" w:after="0" w:line="262" w:lineRule="auto"/>
        <w:ind w:right="432"/>
        <w:rPr>
          <w:lang w:val="ru-RU"/>
        </w:rPr>
      </w:pPr>
      <w:r w:rsidRPr="007C2B13">
        <w:rPr>
          <w:lang w:val="ru-RU"/>
        </w:rPr>
        <w:tab/>
      </w:r>
      <w:r w:rsidRPr="007C2B13">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rsidR="00FA45E6" w:rsidRPr="007C2B13" w:rsidRDefault="00A56D3A">
      <w:pPr>
        <w:autoSpaceDE w:val="0"/>
        <w:autoSpaceDN w:val="0"/>
        <w:spacing w:before="178" w:after="0" w:line="262" w:lineRule="auto"/>
        <w:ind w:left="420"/>
        <w:rPr>
          <w:lang w:val="ru-RU"/>
        </w:rPr>
      </w:pPr>
      <w:r w:rsidRPr="007C2B13">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FA45E6" w:rsidRPr="007C2B13" w:rsidRDefault="00A56D3A">
      <w:pPr>
        <w:autoSpaceDE w:val="0"/>
        <w:autoSpaceDN w:val="0"/>
        <w:spacing w:before="192" w:after="0" w:line="230" w:lineRule="auto"/>
        <w:ind w:left="420"/>
        <w:rPr>
          <w:lang w:val="ru-RU"/>
        </w:rPr>
      </w:pPr>
      <w:r w:rsidRPr="007C2B13">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rsidR="00FA45E6" w:rsidRPr="007C2B13" w:rsidRDefault="00A56D3A">
      <w:pPr>
        <w:autoSpaceDE w:val="0"/>
        <w:autoSpaceDN w:val="0"/>
        <w:spacing w:before="192" w:after="0" w:line="262" w:lineRule="auto"/>
        <w:ind w:left="420" w:right="576"/>
        <w:rPr>
          <w:lang w:val="ru-RU"/>
        </w:rPr>
      </w:pPr>
      <w:r w:rsidRPr="007C2B13">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rsidR="00FA45E6" w:rsidRPr="007C2B13" w:rsidRDefault="00A56D3A">
      <w:pPr>
        <w:autoSpaceDE w:val="0"/>
        <w:autoSpaceDN w:val="0"/>
        <w:spacing w:before="190" w:after="0" w:line="262" w:lineRule="auto"/>
        <w:ind w:left="420" w:right="432"/>
        <w:rPr>
          <w:lang w:val="ru-RU"/>
        </w:rPr>
      </w:pPr>
      <w:r w:rsidRPr="007C2B13">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rsidR="00FA45E6" w:rsidRPr="007C2B13" w:rsidRDefault="00A56D3A">
      <w:pPr>
        <w:autoSpaceDE w:val="0"/>
        <w:autoSpaceDN w:val="0"/>
        <w:spacing w:before="190" w:after="0" w:line="286" w:lineRule="auto"/>
        <w:ind w:left="420"/>
        <w:rPr>
          <w:lang w:val="ru-RU"/>
        </w:rPr>
      </w:pPr>
      <w:r w:rsidRPr="007C2B13">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7C2B13">
        <w:rPr>
          <w:lang w:val="ru-RU"/>
        </w:rPr>
        <w:br/>
      </w:r>
      <w:r w:rsidRPr="007C2B13">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7C2B13">
        <w:rPr>
          <w:lang w:val="ru-RU"/>
        </w:rPr>
        <w:br/>
      </w:r>
      <w:r w:rsidRPr="007C2B13">
        <w:rPr>
          <w:rFonts w:ascii="Times New Roman" w:eastAsia="Times New Roman" w:hAnsi="Times New Roman"/>
          <w:color w:val="000000"/>
          <w:sz w:val="24"/>
          <w:lang w:val="ru-RU"/>
        </w:rPr>
        <w:t>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w:t>
      </w:r>
      <w:proofErr w:type="gramStart"/>
      <w:r w:rsidRPr="007C2B13">
        <w:rPr>
          <w:rFonts w:ascii="Times New Roman" w:eastAsia="Times New Roman" w:hAnsi="Times New Roman"/>
          <w:color w:val="000000"/>
          <w:sz w:val="24"/>
          <w:lang w:val="ru-RU"/>
        </w:rPr>
        <w:t>;т</w:t>
      </w:r>
      <w:proofErr w:type="gramEnd"/>
      <w:r w:rsidRPr="007C2B13">
        <w:rPr>
          <w:rFonts w:ascii="Times New Roman" w:eastAsia="Times New Roman" w:hAnsi="Times New Roman"/>
          <w:color w:val="000000"/>
          <w:sz w:val="24"/>
          <w:lang w:val="ru-RU"/>
        </w:rPr>
        <w:t xml:space="preserve">ема; </w:t>
      </w:r>
      <w:proofErr w:type="gramStart"/>
      <w:r w:rsidRPr="007C2B13">
        <w:rPr>
          <w:rFonts w:ascii="Times New Roman" w:eastAsia="Times New Roman" w:hAnsi="Times New Roman"/>
          <w:color w:val="000000"/>
          <w:sz w:val="24"/>
          <w:lang w:val="ru-RU"/>
        </w:rPr>
        <w:t xml:space="preserve">идея; заголовок и содержание; композиция; сюжет; эпизод, смысловые части; стихотворение (ритм, рифма); средства художественной </w:t>
      </w:r>
      <w:r w:rsidRPr="007C2B13">
        <w:rPr>
          <w:lang w:val="ru-RU"/>
        </w:rPr>
        <w:br/>
      </w:r>
      <w:r w:rsidRPr="007C2B13">
        <w:rPr>
          <w:rFonts w:ascii="Times New Roman" w:eastAsia="Times New Roman" w:hAnsi="Times New Roman"/>
          <w:color w:val="000000"/>
          <w:sz w:val="24"/>
          <w:lang w:val="ru-RU"/>
        </w:rPr>
        <w:t>выразительности (сравнение, эпитет, олицетворение);</w:t>
      </w:r>
      <w:proofErr w:type="gramEnd"/>
    </w:p>
    <w:p w:rsidR="00FA45E6" w:rsidRPr="007C2B13" w:rsidRDefault="00A56D3A">
      <w:pPr>
        <w:autoSpaceDE w:val="0"/>
        <w:autoSpaceDN w:val="0"/>
        <w:spacing w:before="190" w:after="0" w:line="262" w:lineRule="auto"/>
        <w:ind w:left="420"/>
        <w:rPr>
          <w:lang w:val="ru-RU"/>
        </w:rPr>
      </w:pPr>
      <w:r w:rsidRPr="007C2B13">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FA45E6" w:rsidRPr="007C2B13" w:rsidRDefault="00FA45E6">
      <w:pPr>
        <w:autoSpaceDE w:val="0"/>
        <w:autoSpaceDN w:val="0"/>
        <w:spacing w:after="78" w:line="220" w:lineRule="exact"/>
        <w:rPr>
          <w:lang w:val="ru-RU"/>
        </w:rPr>
      </w:pPr>
    </w:p>
    <w:p w:rsidR="00FA45E6" w:rsidRPr="007C2B13" w:rsidRDefault="00A56D3A">
      <w:pPr>
        <w:autoSpaceDE w:val="0"/>
        <w:autoSpaceDN w:val="0"/>
        <w:spacing w:after="0" w:line="230" w:lineRule="auto"/>
        <w:rPr>
          <w:lang w:val="ru-RU"/>
        </w:rPr>
      </w:pPr>
      <w:r w:rsidRPr="007C2B13">
        <w:rPr>
          <w:rFonts w:ascii="Times New Roman" w:eastAsia="Times New Roman" w:hAnsi="Times New Roman"/>
          <w:b/>
          <w:color w:val="000000"/>
          <w:sz w:val="24"/>
          <w:lang w:val="ru-RU"/>
        </w:rPr>
        <w:t xml:space="preserve">СОДЕРЖАНИЕ УЧЕБНОГО ПРЕДМЕТА </w:t>
      </w:r>
    </w:p>
    <w:p w:rsidR="00FA45E6" w:rsidRPr="007C2B13" w:rsidRDefault="00A56D3A">
      <w:pPr>
        <w:tabs>
          <w:tab w:val="left" w:pos="180"/>
        </w:tabs>
        <w:autoSpaceDE w:val="0"/>
        <w:autoSpaceDN w:val="0"/>
        <w:spacing w:before="346" w:after="0" w:line="262" w:lineRule="auto"/>
        <w:ind w:left="60"/>
        <w:rPr>
          <w:lang w:val="ru-RU"/>
        </w:rPr>
      </w:pPr>
      <w:r w:rsidRPr="007C2B13">
        <w:rPr>
          <w:lang w:val="ru-RU"/>
        </w:rPr>
        <w:tab/>
      </w:r>
      <w:r w:rsidRPr="007C2B13">
        <w:rPr>
          <w:rFonts w:ascii="Times New Roman" w:eastAsia="Times New Roman" w:hAnsi="Times New Roman"/>
          <w:i/>
          <w:color w:val="000000"/>
          <w:sz w:val="24"/>
          <w:lang w:val="ru-RU"/>
        </w:rPr>
        <w:t>О нашей Родине.</w:t>
      </w:r>
      <w:r w:rsidRPr="007C2B13">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rsidR="00FA45E6" w:rsidRPr="007C2B13" w:rsidRDefault="00A56D3A">
      <w:pPr>
        <w:autoSpaceDE w:val="0"/>
        <w:autoSpaceDN w:val="0"/>
        <w:spacing w:before="70" w:after="0" w:line="281" w:lineRule="auto"/>
        <w:ind w:right="288"/>
        <w:rPr>
          <w:lang w:val="ru-RU"/>
        </w:rPr>
      </w:pPr>
      <w:r w:rsidRPr="007C2B13">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FA45E6" w:rsidRPr="007C2B13" w:rsidRDefault="00A56D3A">
      <w:pPr>
        <w:autoSpaceDE w:val="0"/>
        <w:autoSpaceDN w:val="0"/>
        <w:spacing w:before="192" w:after="0" w:line="283" w:lineRule="auto"/>
        <w:ind w:right="288" w:firstLine="180"/>
        <w:rPr>
          <w:lang w:val="ru-RU"/>
        </w:rPr>
      </w:pPr>
      <w:r w:rsidRPr="007C2B13">
        <w:rPr>
          <w:rFonts w:ascii="Times New Roman" w:eastAsia="Times New Roman" w:hAnsi="Times New Roman"/>
          <w:i/>
          <w:color w:val="000000"/>
          <w:sz w:val="24"/>
          <w:lang w:val="ru-RU"/>
        </w:rPr>
        <w:t>Фольклор (устное народное творчество).</w:t>
      </w:r>
      <w:r w:rsidRPr="007C2B13">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w:t>
      </w:r>
      <w:r w:rsidRPr="007C2B13">
        <w:rPr>
          <w:rFonts w:ascii="Times New Roman" w:eastAsia="Times New Roman" w:hAnsi="Times New Roman"/>
          <w:color w:val="000000"/>
          <w:sz w:val="24"/>
          <w:lang w:val="ru-RU"/>
        </w:rPr>
        <w:lastRenderedPageBreak/>
        <w:t>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rsidR="00FA45E6" w:rsidRPr="007C2B13" w:rsidRDefault="00A56D3A">
      <w:pPr>
        <w:autoSpaceDE w:val="0"/>
        <w:autoSpaceDN w:val="0"/>
        <w:spacing w:before="70" w:after="0"/>
        <w:ind w:right="576"/>
        <w:rPr>
          <w:lang w:val="ru-RU"/>
        </w:rPr>
      </w:pPr>
      <w:r w:rsidRPr="007C2B13">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A45E6" w:rsidRPr="007C2B13" w:rsidRDefault="00A56D3A">
      <w:pPr>
        <w:autoSpaceDE w:val="0"/>
        <w:autoSpaceDN w:val="0"/>
        <w:spacing w:before="190" w:after="0" w:line="286" w:lineRule="auto"/>
        <w:ind w:firstLine="180"/>
        <w:rPr>
          <w:lang w:val="ru-RU"/>
        </w:rPr>
      </w:pPr>
      <w:r w:rsidRPr="007C2B13">
        <w:rPr>
          <w:rFonts w:ascii="Times New Roman" w:eastAsia="Times New Roman" w:hAnsi="Times New Roman"/>
          <w:i/>
          <w:color w:val="000000"/>
          <w:sz w:val="24"/>
          <w:lang w:val="ru-RU"/>
        </w:rPr>
        <w:t>Звуки и краски родной природы в разные времена года.</w:t>
      </w:r>
      <w:r w:rsidRPr="007C2B13">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rsidR="00FA45E6" w:rsidRPr="007C2B13" w:rsidRDefault="00A56D3A">
      <w:pPr>
        <w:autoSpaceDE w:val="0"/>
        <w:autoSpaceDN w:val="0"/>
        <w:spacing w:before="190" w:after="0" w:line="262" w:lineRule="auto"/>
        <w:jc w:val="center"/>
        <w:rPr>
          <w:lang w:val="ru-RU"/>
        </w:rPr>
      </w:pPr>
      <w:r w:rsidRPr="007C2B13">
        <w:rPr>
          <w:rFonts w:ascii="Times New Roman" w:eastAsia="Times New Roman" w:hAnsi="Times New Roman"/>
          <w:i/>
          <w:color w:val="000000"/>
          <w:sz w:val="24"/>
          <w:lang w:val="ru-RU"/>
        </w:rPr>
        <w:t>О детях и дружбе</w:t>
      </w:r>
      <w:r w:rsidRPr="007C2B13">
        <w:rPr>
          <w:rFonts w:ascii="Times New Roman" w:eastAsia="Times New Roman" w:hAnsi="Times New Roman"/>
          <w:color w:val="000000"/>
          <w:sz w:val="24"/>
          <w:lang w:val="ru-RU"/>
        </w:rPr>
        <w:t xml:space="preserve">. </w:t>
      </w:r>
      <w:proofErr w:type="gramStart"/>
      <w:r w:rsidRPr="007C2B13">
        <w:rPr>
          <w:rFonts w:ascii="Times New Roman" w:eastAsia="Times New Roman" w:hAnsi="Times New Roman"/>
          <w:color w:val="000000"/>
          <w:sz w:val="24"/>
          <w:lang w:val="ru-RU"/>
        </w:rPr>
        <w:t>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roofErr w:type="gramEnd"/>
    </w:p>
    <w:p w:rsidR="00FA45E6" w:rsidRPr="007C2B13" w:rsidRDefault="00A56D3A">
      <w:pPr>
        <w:autoSpaceDE w:val="0"/>
        <w:autoSpaceDN w:val="0"/>
        <w:spacing w:before="72" w:after="0"/>
        <w:ind w:right="288"/>
        <w:rPr>
          <w:lang w:val="ru-RU"/>
        </w:rPr>
      </w:pPr>
      <w:proofErr w:type="gramStart"/>
      <w:r w:rsidRPr="007C2B13">
        <w:rPr>
          <w:rFonts w:ascii="Times New Roman" w:eastAsia="Times New Roman" w:hAnsi="Times New Roman"/>
          <w:color w:val="000000"/>
          <w:sz w:val="24"/>
          <w:lang w:val="ru-RU"/>
        </w:rPr>
        <w:t>П. Катаева, И. П. Токмаковой, В. Ю. Драгунского, В. В. Лунина и др.).</w:t>
      </w:r>
      <w:proofErr w:type="gramEnd"/>
      <w:r w:rsidRPr="007C2B13">
        <w:rPr>
          <w:rFonts w:ascii="Times New Roman" w:eastAsia="Times New Roman" w:hAnsi="Times New Roman"/>
          <w:color w:val="000000"/>
          <w:sz w:val="24"/>
          <w:lang w:val="ru-RU"/>
        </w:rPr>
        <w:t xml:space="preserve">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A45E6" w:rsidRPr="007C2B13" w:rsidRDefault="00A56D3A">
      <w:pPr>
        <w:autoSpaceDE w:val="0"/>
        <w:autoSpaceDN w:val="0"/>
        <w:spacing w:before="190" w:after="0" w:line="281" w:lineRule="auto"/>
        <w:ind w:right="144" w:firstLine="180"/>
        <w:rPr>
          <w:lang w:val="ru-RU"/>
        </w:rPr>
      </w:pPr>
      <w:r w:rsidRPr="007C2B13">
        <w:rPr>
          <w:rFonts w:ascii="Times New Roman" w:eastAsia="Times New Roman" w:hAnsi="Times New Roman"/>
          <w:i/>
          <w:color w:val="000000"/>
          <w:sz w:val="24"/>
          <w:lang w:val="ru-RU"/>
        </w:rPr>
        <w:t>Мир сказок</w:t>
      </w:r>
      <w:proofErr w:type="gramStart"/>
      <w:r w:rsidRPr="007C2B13">
        <w:rPr>
          <w:rFonts w:ascii="Times New Roman" w:eastAsia="Times New Roman" w:hAnsi="Times New Roman"/>
          <w:i/>
          <w:color w:val="000000"/>
          <w:sz w:val="24"/>
          <w:lang w:val="ru-RU"/>
        </w:rPr>
        <w:t>.</w:t>
      </w:r>
      <w:r w:rsidRPr="007C2B13">
        <w:rPr>
          <w:rFonts w:ascii="Times New Roman" w:eastAsia="Times New Roman" w:hAnsi="Times New Roman"/>
          <w:color w:val="000000"/>
          <w:sz w:val="24"/>
          <w:lang w:val="ru-RU"/>
        </w:rPr>
        <w:t>Ф</w:t>
      </w:r>
      <w:proofErr w:type="gramEnd"/>
      <w:r w:rsidRPr="007C2B13">
        <w:rPr>
          <w:rFonts w:ascii="Times New Roman" w:eastAsia="Times New Roman" w:hAnsi="Times New Roman"/>
          <w:color w:val="000000"/>
          <w:sz w:val="24"/>
          <w:lang w:val="ru-RU"/>
        </w:rPr>
        <w:t>ольклорная (народная) и литературная (авторская) сказка: «бродячие» сюжеты (произведения по выбору, не менее четырёх).Фольклорная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FA45E6" w:rsidRPr="007C2B13" w:rsidRDefault="00A56D3A">
      <w:pPr>
        <w:autoSpaceDE w:val="0"/>
        <w:autoSpaceDN w:val="0"/>
        <w:spacing w:before="190" w:after="0"/>
        <w:ind w:firstLine="180"/>
        <w:rPr>
          <w:lang w:val="ru-RU"/>
        </w:rPr>
      </w:pPr>
      <w:r w:rsidRPr="007C2B13">
        <w:rPr>
          <w:rFonts w:ascii="Times New Roman" w:eastAsia="Times New Roman" w:hAnsi="Times New Roman"/>
          <w:i/>
          <w:color w:val="000000"/>
          <w:sz w:val="24"/>
          <w:lang w:val="ru-RU"/>
        </w:rPr>
        <w:t>О братьях наших меньших</w:t>
      </w:r>
      <w:r w:rsidRPr="007C2B13">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Start"/>
      <w:r w:rsidRPr="007C2B13">
        <w:rPr>
          <w:rFonts w:ascii="Times New Roman" w:eastAsia="Times New Roman" w:hAnsi="Times New Roman"/>
          <w:color w:val="000000"/>
          <w:sz w:val="24"/>
          <w:lang w:val="ru-RU"/>
        </w:rPr>
        <w:t>.Д</w:t>
      </w:r>
      <w:proofErr w:type="gramEnd"/>
      <w:r w:rsidRPr="007C2B13">
        <w:rPr>
          <w:rFonts w:ascii="Times New Roman" w:eastAsia="Times New Roman" w:hAnsi="Times New Roman"/>
          <w:color w:val="000000"/>
          <w:sz w:val="24"/>
          <w:lang w:val="ru-RU"/>
        </w:rPr>
        <w:t>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rsidR="00FA45E6" w:rsidRPr="007C2B13" w:rsidRDefault="00A56D3A">
      <w:pPr>
        <w:autoSpaceDE w:val="0"/>
        <w:autoSpaceDN w:val="0"/>
        <w:spacing w:before="70" w:after="0" w:line="230" w:lineRule="auto"/>
        <w:rPr>
          <w:lang w:val="ru-RU"/>
        </w:rPr>
      </w:pPr>
      <w:r w:rsidRPr="007C2B13">
        <w:rPr>
          <w:rFonts w:ascii="Times New Roman" w:eastAsia="Times New Roman" w:hAnsi="Times New Roman"/>
          <w:color w:val="000000"/>
          <w:sz w:val="24"/>
          <w:lang w:val="ru-RU"/>
        </w:rPr>
        <w:t>Пришвина и др.)</w:t>
      </w:r>
      <w:proofErr w:type="gramStart"/>
      <w:r w:rsidRPr="007C2B13">
        <w:rPr>
          <w:rFonts w:ascii="Times New Roman" w:eastAsia="Times New Roman" w:hAnsi="Times New Roman"/>
          <w:color w:val="000000"/>
          <w:sz w:val="24"/>
          <w:lang w:val="ru-RU"/>
        </w:rPr>
        <w:t>.О</w:t>
      </w:r>
      <w:proofErr w:type="gramEnd"/>
      <w:r w:rsidRPr="007C2B13">
        <w:rPr>
          <w:rFonts w:ascii="Times New Roman" w:eastAsia="Times New Roman" w:hAnsi="Times New Roman"/>
          <w:color w:val="000000"/>
          <w:sz w:val="24"/>
          <w:lang w:val="ru-RU"/>
        </w:rPr>
        <w:t>тражение образов животных в фольклоре (русские народные песни, загадки,</w:t>
      </w:r>
    </w:p>
    <w:p w:rsidR="00FA45E6" w:rsidRPr="007C2B13" w:rsidRDefault="00A56D3A">
      <w:pPr>
        <w:autoSpaceDE w:val="0"/>
        <w:autoSpaceDN w:val="0"/>
        <w:spacing w:after="0" w:line="271" w:lineRule="auto"/>
        <w:ind w:right="288"/>
        <w:rPr>
          <w:lang w:val="ru-RU"/>
        </w:rPr>
      </w:pPr>
      <w:r w:rsidRPr="007C2B13">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rsidR="00FA45E6" w:rsidRPr="007C2B13" w:rsidRDefault="00A56D3A">
      <w:pPr>
        <w:autoSpaceDE w:val="0"/>
        <w:autoSpaceDN w:val="0"/>
        <w:spacing w:before="70" w:after="0" w:line="262" w:lineRule="auto"/>
        <w:ind w:right="432"/>
        <w:rPr>
          <w:lang w:val="ru-RU"/>
        </w:rPr>
      </w:pPr>
      <w:r w:rsidRPr="007C2B13">
        <w:rPr>
          <w:rFonts w:ascii="Times New Roman" w:eastAsia="Times New Roman" w:hAnsi="Times New Roman"/>
          <w:color w:val="000000"/>
          <w:sz w:val="24"/>
          <w:lang w:val="ru-RU"/>
        </w:rPr>
        <w:lastRenderedPageBreak/>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rsidR="00FA45E6" w:rsidRPr="007C2B13" w:rsidRDefault="00A56D3A">
      <w:pPr>
        <w:autoSpaceDE w:val="0"/>
        <w:autoSpaceDN w:val="0"/>
        <w:spacing w:before="70" w:after="0" w:line="262" w:lineRule="auto"/>
        <w:ind w:right="576"/>
        <w:rPr>
          <w:lang w:val="ru-RU"/>
        </w:rPr>
      </w:pPr>
      <w:r w:rsidRPr="007C2B13">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rsidR="00FA45E6" w:rsidRPr="007C2B13" w:rsidRDefault="00A56D3A">
      <w:pPr>
        <w:autoSpaceDE w:val="0"/>
        <w:autoSpaceDN w:val="0"/>
        <w:spacing w:before="190" w:after="0" w:line="281" w:lineRule="auto"/>
        <w:ind w:firstLine="180"/>
        <w:rPr>
          <w:lang w:val="ru-RU"/>
        </w:rPr>
      </w:pPr>
      <w:r w:rsidRPr="007C2B13">
        <w:rPr>
          <w:rFonts w:ascii="Times New Roman" w:eastAsia="Times New Roman" w:hAnsi="Times New Roman"/>
          <w:i/>
          <w:color w:val="000000"/>
          <w:sz w:val="24"/>
          <w:lang w:val="ru-RU"/>
        </w:rPr>
        <w:t xml:space="preserve">О </w:t>
      </w:r>
      <w:proofErr w:type="gramStart"/>
      <w:r w:rsidRPr="007C2B13">
        <w:rPr>
          <w:rFonts w:ascii="Times New Roman" w:eastAsia="Times New Roman" w:hAnsi="Times New Roman"/>
          <w:i/>
          <w:color w:val="000000"/>
          <w:sz w:val="24"/>
          <w:lang w:val="ru-RU"/>
        </w:rPr>
        <w:t>наших</w:t>
      </w:r>
      <w:proofErr w:type="gramEnd"/>
      <w:r w:rsidRPr="007C2B13">
        <w:rPr>
          <w:rFonts w:ascii="Times New Roman" w:eastAsia="Times New Roman" w:hAnsi="Times New Roman"/>
          <w:i/>
          <w:color w:val="000000"/>
          <w:sz w:val="24"/>
          <w:lang w:val="ru-RU"/>
        </w:rPr>
        <w:t xml:space="preserve"> близких, о семье</w:t>
      </w:r>
      <w:r w:rsidRPr="007C2B13">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A45E6" w:rsidRPr="007C2B13" w:rsidRDefault="00A56D3A">
      <w:pPr>
        <w:autoSpaceDE w:val="0"/>
        <w:autoSpaceDN w:val="0"/>
        <w:spacing w:before="190" w:after="0" w:line="281" w:lineRule="auto"/>
        <w:ind w:firstLine="180"/>
        <w:rPr>
          <w:lang w:val="ru-RU"/>
        </w:rPr>
      </w:pPr>
      <w:r w:rsidRPr="007C2B13">
        <w:rPr>
          <w:rFonts w:ascii="Times New Roman" w:eastAsia="Times New Roman" w:hAnsi="Times New Roman"/>
          <w:i/>
          <w:color w:val="000000"/>
          <w:sz w:val="24"/>
          <w:lang w:val="ru-RU"/>
        </w:rPr>
        <w:t>Зарубежная литература</w:t>
      </w:r>
      <w:r w:rsidRPr="007C2B13">
        <w:rPr>
          <w:rFonts w:ascii="Times New Roman" w:eastAsia="Times New Roman" w:hAnsi="Times New Roman"/>
          <w:color w:val="000000"/>
          <w:sz w:val="24"/>
          <w:lang w:val="ru-RU"/>
        </w:rPr>
        <w:t xml:space="preserve">. </w:t>
      </w:r>
      <w:proofErr w:type="gramStart"/>
      <w:r w:rsidRPr="007C2B13">
        <w:rPr>
          <w:rFonts w:ascii="Times New Roman" w:eastAsia="Times New Roman" w:hAnsi="Times New Roman"/>
          <w:color w:val="000000"/>
          <w:sz w:val="24"/>
          <w:lang w:val="ru-RU"/>
        </w:rPr>
        <w:t xml:space="preserve">Круг чтения: литературная (авторская) сказка (не менее двух </w:t>
      </w:r>
      <w:r w:rsidRPr="007C2B13">
        <w:rPr>
          <w:lang w:val="ru-RU"/>
        </w:rPr>
        <w:br/>
      </w:r>
      <w:r w:rsidRPr="007C2B13">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w:t>
      </w:r>
      <w:proofErr w:type="gramEnd"/>
      <w:r w:rsidRPr="007C2B13">
        <w:rPr>
          <w:rFonts w:ascii="Times New Roman" w:eastAsia="Times New Roman" w:hAnsi="Times New Roman"/>
          <w:color w:val="000000"/>
          <w:sz w:val="24"/>
          <w:lang w:val="ru-RU"/>
        </w:rPr>
        <w:t xml:space="preserve">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FA45E6" w:rsidRPr="007C2B13" w:rsidRDefault="00A56D3A">
      <w:pPr>
        <w:autoSpaceDE w:val="0"/>
        <w:autoSpaceDN w:val="0"/>
        <w:spacing w:before="190" w:after="0"/>
        <w:ind w:firstLine="180"/>
        <w:rPr>
          <w:lang w:val="ru-RU"/>
        </w:rPr>
      </w:pPr>
      <w:r w:rsidRPr="007C2B13">
        <w:rPr>
          <w:rFonts w:ascii="Times New Roman" w:eastAsia="Times New Roman" w:hAnsi="Times New Roman"/>
          <w:i/>
          <w:color w:val="000000"/>
          <w:sz w:val="24"/>
          <w:lang w:val="ru-RU"/>
        </w:rPr>
        <w:t>Библиографическая культур</w:t>
      </w:r>
      <w:proofErr w:type="gramStart"/>
      <w:r w:rsidRPr="007C2B13">
        <w:rPr>
          <w:rFonts w:ascii="Times New Roman" w:eastAsia="Times New Roman" w:hAnsi="Times New Roman"/>
          <w:i/>
          <w:color w:val="000000"/>
          <w:sz w:val="24"/>
          <w:lang w:val="ru-RU"/>
        </w:rPr>
        <w:t>а(</w:t>
      </w:r>
      <w:proofErr w:type="gramEnd"/>
      <w:r w:rsidRPr="007C2B13">
        <w:rPr>
          <w:rFonts w:ascii="Times New Roman" w:eastAsia="Times New Roman" w:hAnsi="Times New Roman"/>
          <w:i/>
          <w:color w:val="000000"/>
          <w:sz w:val="24"/>
          <w:lang w:val="ru-RU"/>
        </w:rPr>
        <w:t>работа  с  детской  книгой и справочной литературой)</w:t>
      </w:r>
      <w:r w:rsidRPr="007C2B13">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7C2B13">
        <w:rPr>
          <w:lang w:val="ru-RU"/>
        </w:rPr>
        <w:br/>
      </w:r>
      <w:r w:rsidRPr="007C2B13">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rsidR="00FA45E6" w:rsidRPr="007C2B13" w:rsidRDefault="00FA45E6">
      <w:pPr>
        <w:autoSpaceDE w:val="0"/>
        <w:autoSpaceDN w:val="0"/>
        <w:spacing w:after="78" w:line="220" w:lineRule="exact"/>
        <w:rPr>
          <w:lang w:val="ru-RU"/>
        </w:rPr>
      </w:pPr>
    </w:p>
    <w:p w:rsidR="00FA45E6" w:rsidRPr="007C2B13" w:rsidRDefault="00A56D3A">
      <w:pPr>
        <w:autoSpaceDE w:val="0"/>
        <w:autoSpaceDN w:val="0"/>
        <w:spacing w:after="0" w:line="230" w:lineRule="auto"/>
        <w:rPr>
          <w:lang w:val="ru-RU"/>
        </w:rPr>
      </w:pPr>
      <w:r w:rsidRPr="007C2B13">
        <w:rPr>
          <w:rFonts w:ascii="Times New Roman" w:eastAsia="Times New Roman" w:hAnsi="Times New Roman"/>
          <w:b/>
          <w:color w:val="000000"/>
          <w:sz w:val="24"/>
          <w:lang w:val="ru-RU"/>
        </w:rPr>
        <w:t>ПЛАНИРУЕМЫЕ ОБРАЗОВАТЕЛЬНЫЕ РЕЗУЛЬТАТЫ</w:t>
      </w:r>
    </w:p>
    <w:p w:rsidR="00FA45E6" w:rsidRPr="007C2B13" w:rsidRDefault="00A56D3A">
      <w:pPr>
        <w:tabs>
          <w:tab w:val="left" w:pos="180"/>
        </w:tabs>
        <w:autoSpaceDE w:val="0"/>
        <w:autoSpaceDN w:val="0"/>
        <w:spacing w:before="346" w:after="0" w:line="262" w:lineRule="auto"/>
        <w:rPr>
          <w:lang w:val="ru-RU"/>
        </w:rPr>
      </w:pPr>
      <w:r w:rsidRPr="007C2B13">
        <w:rPr>
          <w:lang w:val="ru-RU"/>
        </w:rPr>
        <w:tab/>
      </w:r>
      <w:r w:rsidRPr="007C2B13">
        <w:rPr>
          <w:rFonts w:ascii="Times New Roman" w:eastAsia="Times New Roman" w:hAnsi="Times New Roman"/>
          <w:color w:val="000000"/>
          <w:sz w:val="24"/>
          <w:lang w:val="ru-RU"/>
        </w:rPr>
        <w:t xml:space="preserve">Изучение литературного чтения во 2 классе направлено на достижение </w:t>
      </w:r>
      <w:proofErr w:type="gramStart"/>
      <w:r w:rsidRPr="007C2B13">
        <w:rPr>
          <w:rFonts w:ascii="Times New Roman" w:eastAsia="Times New Roman" w:hAnsi="Times New Roman"/>
          <w:color w:val="000000"/>
          <w:sz w:val="24"/>
          <w:lang w:val="ru-RU"/>
        </w:rPr>
        <w:t>обучающимися</w:t>
      </w:r>
      <w:proofErr w:type="gramEnd"/>
      <w:r w:rsidRPr="007C2B13">
        <w:rPr>
          <w:rFonts w:ascii="Times New Roman" w:eastAsia="Times New Roman" w:hAnsi="Times New Roman"/>
          <w:color w:val="000000"/>
          <w:sz w:val="24"/>
          <w:lang w:val="ru-RU"/>
        </w:rPr>
        <w:t xml:space="preserve"> личностных, метапредметных и предметных результатов освоения учебного предмета.</w:t>
      </w:r>
    </w:p>
    <w:p w:rsidR="00FA45E6" w:rsidRPr="007C2B13" w:rsidRDefault="00A56D3A">
      <w:pPr>
        <w:autoSpaceDE w:val="0"/>
        <w:autoSpaceDN w:val="0"/>
        <w:spacing w:before="262" w:after="0" w:line="230" w:lineRule="auto"/>
        <w:rPr>
          <w:lang w:val="ru-RU"/>
        </w:rPr>
      </w:pPr>
      <w:r w:rsidRPr="007C2B13">
        <w:rPr>
          <w:rFonts w:ascii="Times New Roman" w:eastAsia="Times New Roman" w:hAnsi="Times New Roman"/>
          <w:b/>
          <w:color w:val="000000"/>
          <w:sz w:val="24"/>
          <w:lang w:val="ru-RU"/>
        </w:rPr>
        <w:t>ЛИЧНОСТНЫЕ РЕЗУЛЬТАТЫ</w:t>
      </w:r>
    </w:p>
    <w:p w:rsidR="00FA45E6" w:rsidRPr="007C2B13" w:rsidRDefault="00A56D3A">
      <w:pPr>
        <w:autoSpaceDE w:val="0"/>
        <w:autoSpaceDN w:val="0"/>
        <w:spacing w:before="166" w:after="0" w:line="286" w:lineRule="auto"/>
        <w:ind w:firstLine="180"/>
        <w:rPr>
          <w:lang w:val="ru-RU"/>
        </w:rPr>
      </w:pPr>
      <w:r w:rsidRPr="007C2B13">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w:t>
      </w:r>
      <w:proofErr w:type="gramStart"/>
      <w:r w:rsidRPr="007C2B13">
        <w:rPr>
          <w:rFonts w:ascii="Times New Roman" w:eastAsia="Times New Roman" w:hAnsi="Times New Roman"/>
          <w:color w:val="000000"/>
          <w:sz w:val="24"/>
          <w:lang w:val="ru-RU"/>
        </w:rPr>
        <w:t>»о</w:t>
      </w:r>
      <w:proofErr w:type="gramEnd"/>
      <w:r w:rsidRPr="007C2B13">
        <w:rPr>
          <w:rFonts w:ascii="Times New Roman" w:eastAsia="Times New Roman" w:hAnsi="Times New Roman"/>
          <w:color w:val="000000"/>
          <w:sz w:val="24"/>
          <w:lang w:val="ru-RU"/>
        </w:rPr>
        <w:t>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A45E6" w:rsidRPr="007C2B13" w:rsidRDefault="00A56D3A">
      <w:pPr>
        <w:autoSpaceDE w:val="0"/>
        <w:autoSpaceDN w:val="0"/>
        <w:spacing w:before="190" w:after="0" w:line="230" w:lineRule="auto"/>
        <w:ind w:left="180"/>
        <w:rPr>
          <w:lang w:val="ru-RU"/>
        </w:rPr>
      </w:pPr>
      <w:r w:rsidRPr="007C2B13">
        <w:rPr>
          <w:rFonts w:ascii="Times New Roman" w:eastAsia="Times New Roman" w:hAnsi="Times New Roman"/>
          <w:b/>
          <w:color w:val="000000"/>
          <w:sz w:val="24"/>
          <w:lang w:val="ru-RU"/>
        </w:rPr>
        <w:t>Гражданско-патриотическое воспитание:</w:t>
      </w:r>
    </w:p>
    <w:p w:rsidR="00FA45E6" w:rsidRPr="007C2B13" w:rsidRDefault="00A56D3A">
      <w:pPr>
        <w:autoSpaceDE w:val="0"/>
        <w:autoSpaceDN w:val="0"/>
        <w:spacing w:before="178" w:after="0" w:line="271" w:lineRule="auto"/>
        <w:ind w:left="420" w:right="432"/>
        <w:rPr>
          <w:lang w:val="ru-RU"/>
        </w:rPr>
      </w:pPr>
      <w:r w:rsidRPr="007C2B13">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A45E6" w:rsidRPr="007C2B13" w:rsidRDefault="00A56D3A">
      <w:pPr>
        <w:autoSpaceDE w:val="0"/>
        <w:autoSpaceDN w:val="0"/>
        <w:spacing w:before="190" w:after="0"/>
        <w:ind w:left="420" w:right="144"/>
        <w:rPr>
          <w:lang w:val="ru-RU"/>
        </w:rPr>
      </w:pPr>
      <w:r w:rsidRPr="007C2B13">
        <w:rPr>
          <w:rFonts w:ascii="Times New Roman" w:eastAsia="Times New Roman" w:hAnsi="Times New Roman"/>
          <w:color w:val="000000"/>
          <w:sz w:val="24"/>
          <w:lang w:val="ru-RU"/>
        </w:rPr>
        <w:t xml:space="preserve">—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w:t>
      </w:r>
      <w:r w:rsidRPr="007C2B13">
        <w:rPr>
          <w:rFonts w:ascii="Times New Roman" w:eastAsia="Times New Roman" w:hAnsi="Times New Roman"/>
          <w:color w:val="000000"/>
          <w:sz w:val="24"/>
          <w:lang w:val="ru-RU"/>
        </w:rPr>
        <w:lastRenderedPageBreak/>
        <w:t>восприятия и анализа произведений выдающихся представителей русской литературы и творчества народов России;</w:t>
      </w:r>
    </w:p>
    <w:p w:rsidR="00FA45E6" w:rsidRPr="007C2B13" w:rsidRDefault="00A56D3A">
      <w:pPr>
        <w:autoSpaceDE w:val="0"/>
        <w:autoSpaceDN w:val="0"/>
        <w:spacing w:before="190" w:after="0" w:line="271" w:lineRule="auto"/>
        <w:ind w:left="420" w:right="288"/>
        <w:rPr>
          <w:lang w:val="ru-RU"/>
        </w:rPr>
      </w:pPr>
      <w:r w:rsidRPr="007C2B13">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b/>
          <w:color w:val="000000"/>
          <w:sz w:val="24"/>
          <w:lang w:val="ru-RU"/>
        </w:rPr>
        <w:t>Духовно-нравственное воспитание:</w:t>
      </w:r>
    </w:p>
    <w:p w:rsidR="00FA45E6" w:rsidRPr="007C2B13" w:rsidRDefault="00A56D3A">
      <w:pPr>
        <w:autoSpaceDE w:val="0"/>
        <w:autoSpaceDN w:val="0"/>
        <w:spacing w:before="178" w:after="0"/>
        <w:ind w:left="420" w:right="720"/>
        <w:rPr>
          <w:lang w:val="ru-RU"/>
        </w:rPr>
      </w:pPr>
      <w:r w:rsidRPr="007C2B13">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A45E6" w:rsidRPr="007C2B13" w:rsidRDefault="00A56D3A">
      <w:pPr>
        <w:autoSpaceDE w:val="0"/>
        <w:autoSpaceDN w:val="0"/>
        <w:spacing w:before="240" w:after="0" w:line="262" w:lineRule="auto"/>
        <w:ind w:left="420" w:right="432"/>
        <w:rPr>
          <w:lang w:val="ru-RU"/>
        </w:rPr>
      </w:pPr>
      <w:r w:rsidRPr="007C2B13">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rsidR="00FA45E6" w:rsidRPr="007C2B13" w:rsidRDefault="00A56D3A">
      <w:pPr>
        <w:autoSpaceDE w:val="0"/>
        <w:autoSpaceDN w:val="0"/>
        <w:spacing w:before="190" w:after="0" w:line="262" w:lineRule="auto"/>
        <w:ind w:left="420" w:right="864"/>
        <w:rPr>
          <w:lang w:val="ru-RU"/>
        </w:rPr>
      </w:pPr>
      <w:r w:rsidRPr="007C2B13">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A45E6" w:rsidRPr="007C2B13" w:rsidRDefault="00A56D3A">
      <w:pPr>
        <w:autoSpaceDE w:val="0"/>
        <w:autoSpaceDN w:val="0"/>
        <w:spacing w:before="190" w:after="0" w:line="262" w:lineRule="auto"/>
        <w:ind w:left="420" w:right="144"/>
        <w:rPr>
          <w:lang w:val="ru-RU"/>
        </w:rPr>
      </w:pPr>
      <w:r w:rsidRPr="007C2B13">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b/>
          <w:color w:val="000000"/>
          <w:sz w:val="24"/>
          <w:lang w:val="ru-RU"/>
        </w:rPr>
        <w:t>Эстетическое воспитание:</w:t>
      </w:r>
    </w:p>
    <w:p w:rsidR="00FA45E6" w:rsidRPr="007C2B13" w:rsidRDefault="00A56D3A">
      <w:pPr>
        <w:autoSpaceDE w:val="0"/>
        <w:autoSpaceDN w:val="0"/>
        <w:spacing w:before="178" w:after="0"/>
        <w:ind w:left="420" w:right="288"/>
        <w:rPr>
          <w:lang w:val="ru-RU"/>
        </w:rPr>
      </w:pPr>
      <w:r w:rsidRPr="007C2B13">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rsidR="00FA45E6" w:rsidRPr="007C2B13" w:rsidRDefault="00FA45E6">
      <w:pPr>
        <w:autoSpaceDE w:val="0"/>
        <w:autoSpaceDN w:val="0"/>
        <w:spacing w:after="66" w:line="220" w:lineRule="exact"/>
        <w:rPr>
          <w:lang w:val="ru-RU"/>
        </w:rPr>
      </w:pPr>
    </w:p>
    <w:p w:rsidR="00FA45E6" w:rsidRPr="007C2B13" w:rsidRDefault="00A56D3A">
      <w:pPr>
        <w:autoSpaceDE w:val="0"/>
        <w:autoSpaceDN w:val="0"/>
        <w:spacing w:after="0" w:line="230" w:lineRule="auto"/>
        <w:ind w:left="420"/>
        <w:rPr>
          <w:lang w:val="ru-RU"/>
        </w:rPr>
      </w:pPr>
      <w:r w:rsidRPr="007C2B13">
        <w:rPr>
          <w:rFonts w:ascii="Times New Roman" w:eastAsia="Times New Roman" w:hAnsi="Times New Roman"/>
          <w:color w:val="000000"/>
          <w:sz w:val="24"/>
          <w:lang w:val="ru-RU"/>
        </w:rPr>
        <w:t>произведений фольклора и художественной литературы;</w:t>
      </w:r>
    </w:p>
    <w:p w:rsidR="00FA45E6" w:rsidRPr="007C2B13" w:rsidRDefault="00A56D3A">
      <w:pPr>
        <w:autoSpaceDE w:val="0"/>
        <w:autoSpaceDN w:val="0"/>
        <w:spacing w:before="190" w:after="0" w:line="262" w:lineRule="auto"/>
        <w:ind w:left="420" w:right="864"/>
        <w:rPr>
          <w:lang w:val="ru-RU"/>
        </w:rPr>
      </w:pPr>
      <w:r w:rsidRPr="007C2B13">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rsidR="00FA45E6" w:rsidRPr="007C2B13" w:rsidRDefault="00A56D3A">
      <w:pPr>
        <w:autoSpaceDE w:val="0"/>
        <w:autoSpaceDN w:val="0"/>
        <w:spacing w:before="178" w:after="0" w:line="262" w:lineRule="auto"/>
        <w:ind w:left="420" w:right="432"/>
        <w:rPr>
          <w:lang w:val="ru-RU"/>
        </w:rPr>
      </w:pPr>
      <w:r w:rsidRPr="007C2B13">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бережное отношение к физическому и психическому здоровью.</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b/>
          <w:color w:val="000000"/>
          <w:sz w:val="24"/>
          <w:lang w:val="ru-RU"/>
        </w:rPr>
        <w:t>Трудовое воспитание:</w:t>
      </w:r>
    </w:p>
    <w:p w:rsidR="00FA45E6" w:rsidRPr="007C2B13" w:rsidRDefault="00A56D3A">
      <w:pPr>
        <w:autoSpaceDE w:val="0"/>
        <w:autoSpaceDN w:val="0"/>
        <w:spacing w:before="180" w:after="0" w:line="271" w:lineRule="auto"/>
        <w:ind w:left="420" w:right="720"/>
        <w:rPr>
          <w:lang w:val="ru-RU"/>
        </w:rPr>
      </w:pPr>
      <w:r w:rsidRPr="007C2B13">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b/>
          <w:color w:val="000000"/>
          <w:sz w:val="24"/>
          <w:lang w:val="ru-RU"/>
        </w:rPr>
        <w:t>Экологическое воспитание:</w:t>
      </w:r>
    </w:p>
    <w:p w:rsidR="00FA45E6" w:rsidRPr="007C2B13" w:rsidRDefault="00A56D3A">
      <w:pPr>
        <w:autoSpaceDE w:val="0"/>
        <w:autoSpaceDN w:val="0"/>
        <w:spacing w:before="178" w:after="0" w:line="262" w:lineRule="auto"/>
        <w:ind w:left="420" w:right="144"/>
        <w:rPr>
          <w:lang w:val="ru-RU"/>
        </w:rPr>
      </w:pPr>
      <w:r w:rsidRPr="007C2B13">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lastRenderedPageBreak/>
        <w:t>—  неприятие действий, приносящих ей вред.</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b/>
          <w:color w:val="000000"/>
          <w:sz w:val="24"/>
          <w:lang w:val="ru-RU"/>
        </w:rPr>
        <w:t>Ценности научного познания:</w:t>
      </w:r>
    </w:p>
    <w:p w:rsidR="00FA45E6" w:rsidRPr="007C2B13" w:rsidRDefault="00A56D3A">
      <w:pPr>
        <w:autoSpaceDE w:val="0"/>
        <w:autoSpaceDN w:val="0"/>
        <w:spacing w:before="178" w:after="0" w:line="271" w:lineRule="auto"/>
        <w:ind w:left="420" w:right="432"/>
        <w:rPr>
          <w:lang w:val="ru-RU"/>
        </w:rPr>
      </w:pPr>
      <w:r w:rsidRPr="007C2B13">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rsidR="00FA45E6" w:rsidRPr="007C2B13" w:rsidRDefault="00A56D3A">
      <w:pPr>
        <w:autoSpaceDE w:val="0"/>
        <w:autoSpaceDN w:val="0"/>
        <w:spacing w:before="190" w:after="0"/>
        <w:ind w:left="420"/>
        <w:rPr>
          <w:lang w:val="ru-RU"/>
        </w:rPr>
      </w:pPr>
      <w:r w:rsidRPr="007C2B13">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FA45E6" w:rsidRPr="007C2B13" w:rsidRDefault="00A56D3A">
      <w:pPr>
        <w:autoSpaceDE w:val="0"/>
        <w:autoSpaceDN w:val="0"/>
        <w:spacing w:before="322" w:after="0" w:line="230" w:lineRule="auto"/>
        <w:rPr>
          <w:lang w:val="ru-RU"/>
        </w:rPr>
      </w:pPr>
      <w:r w:rsidRPr="007C2B13">
        <w:rPr>
          <w:rFonts w:ascii="Times New Roman" w:eastAsia="Times New Roman" w:hAnsi="Times New Roman"/>
          <w:b/>
          <w:color w:val="000000"/>
          <w:sz w:val="24"/>
          <w:lang w:val="ru-RU"/>
        </w:rPr>
        <w:t>МЕТАПРЕДМЕТНЫЕ РЕЗУЛЬТАТЫ</w:t>
      </w:r>
    </w:p>
    <w:p w:rsidR="00FA45E6" w:rsidRPr="007C2B13" w:rsidRDefault="00A56D3A">
      <w:pPr>
        <w:tabs>
          <w:tab w:val="left" w:pos="180"/>
        </w:tabs>
        <w:autoSpaceDE w:val="0"/>
        <w:autoSpaceDN w:val="0"/>
        <w:spacing w:before="166" w:after="0" w:line="262" w:lineRule="auto"/>
        <w:ind w:right="144"/>
        <w:rPr>
          <w:lang w:val="ru-RU"/>
        </w:rPr>
      </w:pPr>
      <w:r w:rsidRPr="007C2B13">
        <w:rPr>
          <w:lang w:val="ru-RU"/>
        </w:rPr>
        <w:tab/>
      </w:r>
      <w:r w:rsidRPr="007C2B13">
        <w:rPr>
          <w:rFonts w:ascii="Times New Roman" w:eastAsia="Times New Roman" w:hAnsi="Times New Roman"/>
          <w:color w:val="000000"/>
          <w:sz w:val="24"/>
          <w:lang w:val="ru-RU"/>
        </w:rPr>
        <w:t xml:space="preserve">В результате изучения предмета «Литературное чтение» в начальной школе у </w:t>
      </w:r>
      <w:proofErr w:type="gramStart"/>
      <w:r w:rsidRPr="007C2B13">
        <w:rPr>
          <w:rFonts w:ascii="Times New Roman" w:eastAsia="Times New Roman" w:hAnsi="Times New Roman"/>
          <w:color w:val="000000"/>
          <w:sz w:val="24"/>
          <w:lang w:val="ru-RU"/>
        </w:rPr>
        <w:t>обучающихся</w:t>
      </w:r>
      <w:proofErr w:type="gramEnd"/>
      <w:r w:rsidRPr="007C2B13">
        <w:rPr>
          <w:rFonts w:ascii="Times New Roman" w:eastAsia="Times New Roman" w:hAnsi="Times New Roman"/>
          <w:color w:val="000000"/>
          <w:sz w:val="24"/>
          <w:lang w:val="ru-RU"/>
        </w:rPr>
        <w:t xml:space="preserve"> будут сформированы познавательные универсальные учебные действия:</w:t>
      </w:r>
    </w:p>
    <w:p w:rsidR="00FA45E6" w:rsidRPr="007C2B13" w:rsidRDefault="00A56D3A">
      <w:pPr>
        <w:autoSpaceDE w:val="0"/>
        <w:autoSpaceDN w:val="0"/>
        <w:spacing w:before="192" w:after="0" w:line="230" w:lineRule="auto"/>
        <w:ind w:left="180"/>
        <w:rPr>
          <w:lang w:val="ru-RU"/>
        </w:rPr>
      </w:pPr>
      <w:r w:rsidRPr="007C2B13">
        <w:rPr>
          <w:rFonts w:ascii="Times New Roman" w:eastAsia="Times New Roman" w:hAnsi="Times New Roman"/>
          <w:i/>
          <w:color w:val="000000"/>
          <w:sz w:val="24"/>
          <w:lang w:val="ru-RU"/>
        </w:rPr>
        <w:t>базовые логические действия:</w:t>
      </w:r>
    </w:p>
    <w:p w:rsidR="00FA45E6" w:rsidRPr="007C2B13" w:rsidRDefault="00A56D3A">
      <w:pPr>
        <w:autoSpaceDE w:val="0"/>
        <w:autoSpaceDN w:val="0"/>
        <w:spacing w:before="178" w:after="0" w:line="262" w:lineRule="auto"/>
        <w:ind w:left="420" w:right="144"/>
        <w:rPr>
          <w:lang w:val="ru-RU"/>
        </w:rPr>
      </w:pPr>
      <w:r w:rsidRPr="007C2B13">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объединять произведения по жанру, авторской принадлежности;</w:t>
      </w:r>
    </w:p>
    <w:p w:rsidR="00FA45E6" w:rsidRPr="007C2B13" w:rsidRDefault="00A56D3A">
      <w:pPr>
        <w:autoSpaceDE w:val="0"/>
        <w:autoSpaceDN w:val="0"/>
        <w:spacing w:before="190" w:after="0" w:line="262" w:lineRule="auto"/>
        <w:ind w:left="420" w:right="288"/>
        <w:rPr>
          <w:lang w:val="ru-RU"/>
        </w:rPr>
      </w:pPr>
      <w:r w:rsidRPr="007C2B13">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rsidR="00FA45E6" w:rsidRPr="007C2B13" w:rsidRDefault="00A56D3A">
      <w:pPr>
        <w:autoSpaceDE w:val="0"/>
        <w:autoSpaceDN w:val="0"/>
        <w:spacing w:before="190" w:after="0" w:line="271" w:lineRule="auto"/>
        <w:ind w:left="420"/>
        <w:rPr>
          <w:lang w:val="ru-RU"/>
        </w:rPr>
      </w:pPr>
      <w:r w:rsidRPr="007C2B13">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7C2B13">
        <w:rPr>
          <w:lang w:val="ru-RU"/>
        </w:rPr>
        <w:br/>
      </w:r>
      <w:r w:rsidRPr="007C2B13">
        <w:rPr>
          <w:rFonts w:ascii="Times New Roman" w:eastAsia="Times New Roman" w:hAnsi="Times New Roman"/>
          <w:color w:val="000000"/>
          <w:sz w:val="24"/>
          <w:lang w:val="ru-RU"/>
        </w:rPr>
        <w:t>предложенному алгоритму;</w:t>
      </w:r>
    </w:p>
    <w:p w:rsidR="00FA45E6" w:rsidRPr="007C2B13" w:rsidRDefault="00A56D3A">
      <w:pPr>
        <w:autoSpaceDE w:val="0"/>
        <w:autoSpaceDN w:val="0"/>
        <w:spacing w:before="190" w:after="0" w:line="262" w:lineRule="auto"/>
        <w:ind w:left="420" w:right="432"/>
        <w:rPr>
          <w:lang w:val="ru-RU"/>
        </w:rPr>
      </w:pPr>
      <w:r w:rsidRPr="007C2B13">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xml:space="preserve">—  устанавливать причинно-следственные связи в сюжете </w:t>
      </w:r>
      <w:proofErr w:type="gramStart"/>
      <w:r w:rsidRPr="007C2B13">
        <w:rPr>
          <w:rFonts w:ascii="Times New Roman" w:eastAsia="Times New Roman" w:hAnsi="Times New Roman"/>
          <w:color w:val="000000"/>
          <w:sz w:val="24"/>
          <w:lang w:val="ru-RU"/>
        </w:rPr>
        <w:t>фольклорного</w:t>
      </w:r>
      <w:proofErr w:type="gramEnd"/>
      <w:r w:rsidRPr="007C2B13">
        <w:rPr>
          <w:rFonts w:ascii="Times New Roman" w:eastAsia="Times New Roman" w:hAnsi="Times New Roman"/>
          <w:color w:val="000000"/>
          <w:sz w:val="24"/>
          <w:lang w:val="ru-RU"/>
        </w:rPr>
        <w:t xml:space="preserve"> и художественного</w:t>
      </w:r>
    </w:p>
    <w:p w:rsidR="00FA45E6" w:rsidRPr="007C2B13" w:rsidRDefault="00FA45E6">
      <w:pPr>
        <w:autoSpaceDE w:val="0"/>
        <w:autoSpaceDN w:val="0"/>
        <w:spacing w:after="90" w:line="220" w:lineRule="exact"/>
        <w:rPr>
          <w:lang w:val="ru-RU"/>
        </w:rPr>
      </w:pPr>
    </w:p>
    <w:p w:rsidR="00FA45E6" w:rsidRPr="007C2B13" w:rsidRDefault="00A56D3A">
      <w:pPr>
        <w:tabs>
          <w:tab w:val="left" w:pos="420"/>
        </w:tabs>
        <w:autoSpaceDE w:val="0"/>
        <w:autoSpaceDN w:val="0"/>
        <w:spacing w:after="0" w:line="346" w:lineRule="auto"/>
        <w:ind w:left="180"/>
        <w:rPr>
          <w:lang w:val="ru-RU"/>
        </w:rPr>
      </w:pPr>
      <w:r w:rsidRPr="007C2B13">
        <w:rPr>
          <w:lang w:val="ru-RU"/>
        </w:rPr>
        <w:tab/>
      </w:r>
      <w:r w:rsidRPr="007C2B13">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7C2B13">
        <w:rPr>
          <w:lang w:val="ru-RU"/>
        </w:rPr>
        <w:br/>
      </w:r>
      <w:r w:rsidRPr="007C2B13">
        <w:rPr>
          <w:rFonts w:ascii="Times New Roman" w:eastAsia="Times New Roman" w:hAnsi="Times New Roman"/>
          <w:i/>
          <w:color w:val="000000"/>
          <w:sz w:val="24"/>
          <w:lang w:val="ru-RU"/>
        </w:rPr>
        <w:t>базовые исследовательские действия:</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7C2B13">
        <w:rPr>
          <w:lang w:val="ru-RU"/>
        </w:rPr>
        <w:tab/>
      </w:r>
      <w:r w:rsidRPr="007C2B13">
        <w:rPr>
          <w:rFonts w:ascii="Times New Roman" w:eastAsia="Times New Roman" w:hAnsi="Times New Roman"/>
          <w:color w:val="000000"/>
          <w:sz w:val="24"/>
          <w:lang w:val="ru-RU"/>
        </w:rPr>
        <w:t>предложенных учителем вопросов;</w:t>
      </w:r>
      <w:r w:rsidRPr="007C2B13">
        <w:rPr>
          <w:lang w:val="ru-RU"/>
        </w:rPr>
        <w:br/>
      </w:r>
      <w:r w:rsidRPr="007C2B13">
        <w:rPr>
          <w:lang w:val="ru-RU"/>
        </w:rPr>
        <w:tab/>
      </w:r>
      <w:r w:rsidRPr="007C2B13">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7C2B13">
        <w:rPr>
          <w:lang w:val="ru-RU"/>
        </w:rPr>
        <w:tab/>
      </w:r>
      <w:r w:rsidRPr="007C2B13">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7C2B13">
        <w:rPr>
          <w:lang w:val="ru-RU"/>
        </w:rPr>
        <w:tab/>
      </w:r>
      <w:r w:rsidRPr="007C2B13">
        <w:rPr>
          <w:rFonts w:ascii="Times New Roman" w:eastAsia="Times New Roman" w:hAnsi="Times New Roman"/>
          <w:color w:val="000000"/>
          <w:sz w:val="24"/>
          <w:lang w:val="ru-RU"/>
        </w:rPr>
        <w:t>предложенных критериев);</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w:t>
      </w:r>
      <w:proofErr w:type="gramStart"/>
      <w:r w:rsidRPr="007C2B13">
        <w:rPr>
          <w:rFonts w:ascii="Times New Roman" w:eastAsia="Times New Roman" w:hAnsi="Times New Roman"/>
          <w:color w:val="000000"/>
          <w:sz w:val="24"/>
          <w:lang w:val="ru-RU"/>
        </w:rPr>
        <w:t xml:space="preserve">проводить по предложенному плану опыт, несложное исследование по установлению </w:t>
      </w:r>
      <w:r w:rsidRPr="007C2B13">
        <w:rPr>
          <w:lang w:val="ru-RU"/>
        </w:rPr>
        <w:tab/>
      </w:r>
      <w:r w:rsidRPr="007C2B13">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7C2B13">
        <w:rPr>
          <w:lang w:val="ru-RU"/>
        </w:rPr>
        <w:br/>
      </w:r>
      <w:r w:rsidRPr="007C2B13">
        <w:rPr>
          <w:lang w:val="ru-RU"/>
        </w:rPr>
        <w:tab/>
      </w:r>
      <w:r w:rsidRPr="007C2B13">
        <w:rPr>
          <w:rFonts w:ascii="Times New Roman" w:eastAsia="Times New Roman" w:hAnsi="Times New Roman"/>
          <w:color w:val="000000"/>
          <w:sz w:val="24"/>
          <w:lang w:val="ru-RU"/>
        </w:rPr>
        <w:t>следствие);</w:t>
      </w:r>
      <w:r w:rsidRPr="007C2B13">
        <w:rPr>
          <w:lang w:val="ru-RU"/>
        </w:rPr>
        <w:br/>
      </w:r>
      <w:r w:rsidRPr="007C2B13">
        <w:rPr>
          <w:lang w:val="ru-RU"/>
        </w:rPr>
        <w:lastRenderedPageBreak/>
        <w:tab/>
      </w:r>
      <w:r w:rsidRPr="007C2B13">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7C2B13">
        <w:rPr>
          <w:lang w:val="ru-RU"/>
        </w:rPr>
        <w:br/>
      </w:r>
      <w:r w:rsidRPr="007C2B13">
        <w:rPr>
          <w:lang w:val="ru-RU"/>
        </w:rPr>
        <w:tab/>
      </w:r>
      <w:r w:rsidRPr="007C2B13">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w:t>
      </w:r>
      <w:r w:rsidRPr="007C2B13">
        <w:rPr>
          <w:lang w:val="ru-RU"/>
        </w:rPr>
        <w:tab/>
      </w:r>
      <w:r w:rsidRPr="007C2B13">
        <w:rPr>
          <w:rFonts w:ascii="Times New Roman" w:eastAsia="Times New Roman" w:hAnsi="Times New Roman"/>
          <w:color w:val="000000"/>
          <w:sz w:val="24"/>
          <w:lang w:val="ru-RU"/>
        </w:rPr>
        <w:t xml:space="preserve">сходных ситуациях; </w:t>
      </w:r>
      <w:r w:rsidRPr="007C2B13">
        <w:rPr>
          <w:lang w:val="ru-RU"/>
        </w:rPr>
        <w:br/>
      </w:r>
      <w:r w:rsidRPr="007C2B13">
        <w:rPr>
          <w:rFonts w:ascii="Times New Roman" w:eastAsia="Times New Roman" w:hAnsi="Times New Roman"/>
          <w:i/>
          <w:color w:val="000000"/>
          <w:sz w:val="24"/>
          <w:lang w:val="ru-RU"/>
        </w:rPr>
        <w:t>работа с информацией:</w:t>
      </w:r>
      <w:r w:rsidRPr="007C2B13">
        <w:rPr>
          <w:lang w:val="ru-RU"/>
        </w:rPr>
        <w:br/>
      </w:r>
      <w:r w:rsidRPr="007C2B13">
        <w:rPr>
          <w:lang w:val="ru-RU"/>
        </w:rPr>
        <w:tab/>
      </w:r>
      <w:r w:rsidRPr="007C2B13">
        <w:rPr>
          <w:rFonts w:ascii="Times New Roman" w:eastAsia="Times New Roman" w:hAnsi="Times New Roman"/>
          <w:color w:val="000000"/>
          <w:sz w:val="24"/>
          <w:lang w:val="ru-RU"/>
        </w:rPr>
        <w:t>—  выбирать источник получения информации;</w:t>
      </w:r>
      <w:proofErr w:type="gramEnd"/>
      <w:r w:rsidRPr="007C2B13">
        <w:rPr>
          <w:lang w:val="ru-RU"/>
        </w:rPr>
        <w:br/>
      </w:r>
      <w:r w:rsidRPr="007C2B13">
        <w:rPr>
          <w:lang w:val="ru-RU"/>
        </w:rPr>
        <w:tab/>
      </w:r>
      <w:r w:rsidRPr="007C2B13">
        <w:rPr>
          <w:rFonts w:ascii="Times New Roman" w:eastAsia="Times New Roman" w:hAnsi="Times New Roman"/>
          <w:color w:val="000000"/>
          <w:sz w:val="24"/>
          <w:lang w:val="ru-RU"/>
        </w:rPr>
        <w:t xml:space="preserve">—  </w:t>
      </w:r>
      <w:proofErr w:type="gramStart"/>
      <w:r w:rsidRPr="007C2B13">
        <w:rPr>
          <w:rFonts w:ascii="Times New Roman" w:eastAsia="Times New Roman" w:hAnsi="Times New Roman"/>
          <w:color w:val="000000"/>
          <w:sz w:val="24"/>
          <w:lang w:val="ru-RU"/>
        </w:rPr>
        <w:t xml:space="preserve">согласно заданному алгоритму находить в предложенном источнике информацию, </w:t>
      </w:r>
      <w:r w:rsidRPr="007C2B13">
        <w:rPr>
          <w:lang w:val="ru-RU"/>
        </w:rPr>
        <w:br/>
      </w:r>
      <w:r w:rsidRPr="007C2B13">
        <w:rPr>
          <w:lang w:val="ru-RU"/>
        </w:rPr>
        <w:tab/>
      </w:r>
      <w:r w:rsidRPr="007C2B13">
        <w:rPr>
          <w:rFonts w:ascii="Times New Roman" w:eastAsia="Times New Roman" w:hAnsi="Times New Roman"/>
          <w:color w:val="000000"/>
          <w:sz w:val="24"/>
          <w:lang w:val="ru-RU"/>
        </w:rPr>
        <w:t>представленную в явном виде;</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7C2B13">
        <w:rPr>
          <w:lang w:val="ru-RU"/>
        </w:rPr>
        <w:tab/>
      </w:r>
      <w:r w:rsidRPr="007C2B13">
        <w:rPr>
          <w:rFonts w:ascii="Times New Roman" w:eastAsia="Times New Roman" w:hAnsi="Times New Roman"/>
          <w:color w:val="000000"/>
          <w:sz w:val="24"/>
          <w:lang w:val="ru-RU"/>
        </w:rPr>
        <w:t>предложенного учителем способа её проверки;</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7C2B13">
        <w:rPr>
          <w:lang w:val="ru-RU"/>
        </w:rPr>
        <w:tab/>
      </w:r>
      <w:r w:rsidRPr="007C2B13">
        <w:rPr>
          <w:rFonts w:ascii="Times New Roman" w:eastAsia="Times New Roman" w:hAnsi="Times New Roman"/>
          <w:color w:val="000000"/>
          <w:sz w:val="24"/>
          <w:lang w:val="ru-RU"/>
        </w:rPr>
        <w:t>информационной безопасности при поиске информации в сети Интернет;</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7C2B13">
        <w:rPr>
          <w:lang w:val="ru-RU"/>
        </w:rPr>
        <w:tab/>
      </w:r>
      <w:r w:rsidRPr="007C2B13">
        <w:rPr>
          <w:rFonts w:ascii="Times New Roman" w:eastAsia="Times New Roman" w:hAnsi="Times New Roman"/>
          <w:color w:val="000000"/>
          <w:sz w:val="24"/>
          <w:lang w:val="ru-RU"/>
        </w:rPr>
        <w:t>соответствии с учебной задачей;</w:t>
      </w:r>
      <w:proofErr w:type="gramEnd"/>
      <w:r w:rsidRPr="007C2B13">
        <w:rPr>
          <w:lang w:val="ru-RU"/>
        </w:rPr>
        <w:br/>
      </w:r>
      <w:r w:rsidRPr="007C2B13">
        <w:rPr>
          <w:lang w:val="ru-RU"/>
        </w:rPr>
        <w:tab/>
      </w:r>
      <w:r w:rsidRPr="007C2B13">
        <w:rPr>
          <w:rFonts w:ascii="Times New Roman" w:eastAsia="Times New Roman" w:hAnsi="Times New Roman"/>
          <w:color w:val="000000"/>
          <w:sz w:val="24"/>
          <w:lang w:val="ru-RU"/>
        </w:rPr>
        <w:t>—  самостоятельно создавать схемы, таблицы для представления информации.</w:t>
      </w:r>
    </w:p>
    <w:p w:rsidR="00FA45E6" w:rsidRPr="007C2B13" w:rsidRDefault="00A56D3A">
      <w:pPr>
        <w:tabs>
          <w:tab w:val="left" w:pos="180"/>
          <w:tab w:val="left" w:pos="420"/>
        </w:tabs>
        <w:autoSpaceDE w:val="0"/>
        <w:autoSpaceDN w:val="0"/>
        <w:spacing w:before="178" w:after="0" w:line="350" w:lineRule="auto"/>
        <w:ind w:right="432"/>
        <w:rPr>
          <w:lang w:val="ru-RU"/>
        </w:rPr>
      </w:pPr>
      <w:r w:rsidRPr="007C2B13">
        <w:rPr>
          <w:lang w:val="ru-RU"/>
        </w:rPr>
        <w:tab/>
      </w:r>
      <w:proofErr w:type="gramStart"/>
      <w:r w:rsidRPr="007C2B13">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7C2B13">
        <w:rPr>
          <w:rFonts w:ascii="Times New Roman" w:eastAsia="Times New Roman" w:hAnsi="Times New Roman"/>
          <w:b/>
          <w:color w:val="000000"/>
          <w:sz w:val="24"/>
          <w:lang w:val="ru-RU"/>
        </w:rPr>
        <w:t xml:space="preserve">коммуникативные </w:t>
      </w:r>
      <w:r w:rsidRPr="007C2B13">
        <w:rPr>
          <w:rFonts w:ascii="Times New Roman" w:eastAsia="Times New Roman" w:hAnsi="Times New Roman"/>
          <w:color w:val="000000"/>
          <w:sz w:val="24"/>
          <w:lang w:val="ru-RU"/>
        </w:rPr>
        <w:t xml:space="preserve">универсальные учебные действия: </w:t>
      </w:r>
      <w:r w:rsidRPr="007C2B13">
        <w:rPr>
          <w:lang w:val="ru-RU"/>
        </w:rPr>
        <w:br/>
      </w:r>
      <w:r w:rsidRPr="007C2B13">
        <w:rPr>
          <w:lang w:val="ru-RU"/>
        </w:rPr>
        <w:tab/>
      </w:r>
      <w:r w:rsidRPr="007C2B13">
        <w:rPr>
          <w:rFonts w:ascii="Times New Roman" w:eastAsia="Times New Roman" w:hAnsi="Times New Roman"/>
          <w:i/>
          <w:color w:val="000000"/>
          <w:sz w:val="24"/>
          <w:lang w:val="ru-RU"/>
        </w:rPr>
        <w:t>общение</w:t>
      </w:r>
      <w:r w:rsidRPr="007C2B13">
        <w:rPr>
          <w:rFonts w:ascii="Times New Roman" w:eastAsia="Times New Roman" w:hAnsi="Times New Roman"/>
          <w:color w:val="000000"/>
          <w:sz w:val="24"/>
          <w:lang w:val="ru-RU"/>
        </w:rPr>
        <w:t>:</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7C2B13">
        <w:rPr>
          <w:lang w:val="ru-RU"/>
        </w:rPr>
        <w:tab/>
      </w:r>
      <w:r w:rsidRPr="007C2B13">
        <w:rPr>
          <w:rFonts w:ascii="Times New Roman" w:eastAsia="Times New Roman" w:hAnsi="Times New Roman"/>
          <w:color w:val="000000"/>
          <w:sz w:val="24"/>
          <w:lang w:val="ru-RU"/>
        </w:rPr>
        <w:t>условиями общения в знакомой среде;</w:t>
      </w:r>
      <w:r w:rsidRPr="007C2B13">
        <w:rPr>
          <w:lang w:val="ru-RU"/>
        </w:rPr>
        <w:br/>
      </w:r>
      <w:r w:rsidRPr="007C2B13">
        <w:rPr>
          <w:lang w:val="ru-RU"/>
        </w:rPr>
        <w:tab/>
      </w:r>
      <w:r w:rsidRPr="007C2B13">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7C2B13">
        <w:rPr>
          <w:lang w:val="ru-RU"/>
        </w:rPr>
        <w:tab/>
      </w:r>
      <w:r w:rsidRPr="007C2B13">
        <w:rPr>
          <w:rFonts w:ascii="Times New Roman" w:eastAsia="Times New Roman" w:hAnsi="Times New Roman"/>
          <w:color w:val="000000"/>
          <w:sz w:val="24"/>
          <w:lang w:val="ru-RU"/>
        </w:rPr>
        <w:t>дискуссии;</w:t>
      </w:r>
      <w:r w:rsidRPr="007C2B13">
        <w:rPr>
          <w:lang w:val="ru-RU"/>
        </w:rPr>
        <w:br/>
      </w:r>
      <w:r w:rsidRPr="007C2B13">
        <w:rPr>
          <w:lang w:val="ru-RU"/>
        </w:rPr>
        <w:tab/>
      </w:r>
      <w:r w:rsidRPr="007C2B13">
        <w:rPr>
          <w:rFonts w:ascii="Times New Roman" w:eastAsia="Times New Roman" w:hAnsi="Times New Roman"/>
          <w:color w:val="000000"/>
          <w:sz w:val="24"/>
          <w:lang w:val="ru-RU"/>
        </w:rPr>
        <w:t>—  признавать возможность существования разных точек зрения;</w:t>
      </w:r>
      <w:r w:rsidRPr="007C2B13">
        <w:rPr>
          <w:lang w:val="ru-RU"/>
        </w:rPr>
        <w:br/>
      </w:r>
      <w:r w:rsidRPr="007C2B13">
        <w:rPr>
          <w:lang w:val="ru-RU"/>
        </w:rPr>
        <w:tab/>
      </w:r>
      <w:r w:rsidRPr="007C2B13">
        <w:rPr>
          <w:rFonts w:ascii="Times New Roman" w:eastAsia="Times New Roman" w:hAnsi="Times New Roman"/>
          <w:color w:val="000000"/>
          <w:sz w:val="24"/>
          <w:lang w:val="ru-RU"/>
        </w:rPr>
        <w:t>—  корректно и аргументированно высказывать своё мнение;</w:t>
      </w:r>
      <w:proofErr w:type="gramEnd"/>
      <w:r w:rsidRPr="007C2B13">
        <w:rPr>
          <w:lang w:val="ru-RU"/>
        </w:rPr>
        <w:br/>
      </w:r>
      <w:r w:rsidRPr="007C2B13">
        <w:rPr>
          <w:lang w:val="ru-RU"/>
        </w:rPr>
        <w:tab/>
      </w:r>
      <w:r w:rsidRPr="007C2B13">
        <w:rPr>
          <w:rFonts w:ascii="Times New Roman" w:eastAsia="Times New Roman" w:hAnsi="Times New Roman"/>
          <w:color w:val="000000"/>
          <w:sz w:val="24"/>
          <w:lang w:val="ru-RU"/>
        </w:rPr>
        <w:t>—  строить речевое высказывание в соответствии с поставленной задачей;</w:t>
      </w:r>
      <w:r w:rsidRPr="007C2B13">
        <w:rPr>
          <w:lang w:val="ru-RU"/>
        </w:rPr>
        <w:br/>
      </w:r>
      <w:r w:rsidRPr="007C2B13">
        <w:rPr>
          <w:lang w:val="ru-RU"/>
        </w:rPr>
        <w:tab/>
      </w:r>
      <w:r w:rsidRPr="007C2B13">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7C2B13">
        <w:rPr>
          <w:lang w:val="ru-RU"/>
        </w:rPr>
        <w:tab/>
      </w:r>
      <w:r w:rsidRPr="007C2B13">
        <w:rPr>
          <w:rFonts w:ascii="Times New Roman" w:eastAsia="Times New Roman" w:hAnsi="Times New Roman"/>
          <w:color w:val="000000"/>
          <w:sz w:val="24"/>
          <w:lang w:val="ru-RU"/>
        </w:rPr>
        <w:t>—  готовить небольшие публичные выступления;</w:t>
      </w:r>
      <w:r w:rsidRPr="007C2B13">
        <w:rPr>
          <w:lang w:val="ru-RU"/>
        </w:rPr>
        <w:br/>
      </w:r>
      <w:r w:rsidRPr="007C2B13">
        <w:rPr>
          <w:lang w:val="ru-RU"/>
        </w:rPr>
        <w:tab/>
      </w:r>
      <w:r w:rsidRPr="007C2B13">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rsidR="00FA45E6" w:rsidRPr="007C2B13" w:rsidRDefault="00A56D3A">
      <w:pPr>
        <w:tabs>
          <w:tab w:val="left" w:pos="180"/>
        </w:tabs>
        <w:autoSpaceDE w:val="0"/>
        <w:autoSpaceDN w:val="0"/>
        <w:spacing w:after="0" w:line="271" w:lineRule="auto"/>
        <w:rPr>
          <w:lang w:val="ru-RU"/>
        </w:rPr>
      </w:pPr>
      <w:r w:rsidRPr="007C2B13">
        <w:rPr>
          <w:lang w:val="ru-RU"/>
        </w:rPr>
        <w:tab/>
      </w:r>
      <w:proofErr w:type="gramStart"/>
      <w:r w:rsidRPr="007C2B13">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7C2B13">
        <w:rPr>
          <w:rFonts w:ascii="Times New Roman" w:eastAsia="Times New Roman" w:hAnsi="Times New Roman"/>
          <w:b/>
          <w:color w:val="000000"/>
          <w:sz w:val="24"/>
          <w:lang w:val="ru-RU"/>
        </w:rPr>
        <w:t>регулятивные</w:t>
      </w:r>
      <w:r w:rsidRPr="007C2B13">
        <w:rPr>
          <w:rFonts w:ascii="Times New Roman" w:eastAsia="Times New Roman" w:hAnsi="Times New Roman"/>
          <w:color w:val="000000"/>
          <w:sz w:val="24"/>
          <w:lang w:val="ru-RU"/>
        </w:rPr>
        <w:t xml:space="preserve"> универсальные учебные действия: </w:t>
      </w:r>
      <w:r w:rsidRPr="007C2B13">
        <w:rPr>
          <w:lang w:val="ru-RU"/>
        </w:rPr>
        <w:br/>
      </w:r>
      <w:r w:rsidRPr="007C2B13">
        <w:rPr>
          <w:lang w:val="ru-RU"/>
        </w:rPr>
        <w:tab/>
      </w:r>
      <w:r w:rsidRPr="007C2B13">
        <w:rPr>
          <w:rFonts w:ascii="Times New Roman" w:eastAsia="Times New Roman" w:hAnsi="Times New Roman"/>
          <w:i/>
          <w:color w:val="000000"/>
          <w:sz w:val="24"/>
          <w:lang w:val="ru-RU"/>
        </w:rPr>
        <w:t>самоорганизация</w:t>
      </w:r>
      <w:r w:rsidRPr="007C2B13">
        <w:rPr>
          <w:rFonts w:ascii="Times New Roman" w:eastAsia="Times New Roman" w:hAnsi="Times New Roman"/>
          <w:color w:val="000000"/>
          <w:sz w:val="24"/>
          <w:lang w:val="ru-RU"/>
        </w:rPr>
        <w:t>:</w:t>
      </w:r>
      <w:proofErr w:type="gramEnd"/>
    </w:p>
    <w:p w:rsidR="00FA45E6" w:rsidRPr="007C2B13" w:rsidRDefault="00A56D3A">
      <w:pPr>
        <w:autoSpaceDE w:val="0"/>
        <w:autoSpaceDN w:val="0"/>
        <w:spacing w:before="178" w:after="0" w:line="230" w:lineRule="auto"/>
        <w:ind w:left="420"/>
        <w:rPr>
          <w:lang w:val="ru-RU"/>
        </w:rPr>
      </w:pPr>
      <w:r w:rsidRPr="007C2B13">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выстраивать последовательность выбранных действий;</w:t>
      </w:r>
    </w:p>
    <w:p w:rsidR="00FA45E6" w:rsidRPr="007C2B13" w:rsidRDefault="00A56D3A">
      <w:pPr>
        <w:autoSpaceDE w:val="0"/>
        <w:autoSpaceDN w:val="0"/>
        <w:spacing w:before="178" w:after="0" w:line="230" w:lineRule="auto"/>
        <w:ind w:left="180"/>
        <w:rPr>
          <w:lang w:val="ru-RU"/>
        </w:rPr>
      </w:pPr>
      <w:r w:rsidRPr="007C2B13">
        <w:rPr>
          <w:rFonts w:ascii="Times New Roman" w:eastAsia="Times New Roman" w:hAnsi="Times New Roman"/>
          <w:i/>
          <w:color w:val="000000"/>
          <w:sz w:val="24"/>
          <w:lang w:val="ru-RU"/>
        </w:rPr>
        <w:t>самоконтроль</w:t>
      </w:r>
      <w:r w:rsidRPr="007C2B13">
        <w:rPr>
          <w:rFonts w:ascii="Times New Roman" w:eastAsia="Times New Roman" w:hAnsi="Times New Roman"/>
          <w:color w:val="000000"/>
          <w:sz w:val="24"/>
          <w:lang w:val="ru-RU"/>
        </w:rPr>
        <w:t>:</w:t>
      </w:r>
    </w:p>
    <w:p w:rsidR="00FA45E6" w:rsidRPr="007C2B13" w:rsidRDefault="00A56D3A">
      <w:pPr>
        <w:autoSpaceDE w:val="0"/>
        <w:autoSpaceDN w:val="0"/>
        <w:spacing w:before="178" w:after="0" w:line="230" w:lineRule="auto"/>
        <w:ind w:left="420"/>
        <w:rPr>
          <w:lang w:val="ru-RU"/>
        </w:rPr>
      </w:pPr>
      <w:r w:rsidRPr="007C2B13">
        <w:rPr>
          <w:rFonts w:ascii="Times New Roman" w:eastAsia="Times New Roman" w:hAnsi="Times New Roman"/>
          <w:color w:val="000000"/>
          <w:sz w:val="24"/>
          <w:lang w:val="ru-RU"/>
        </w:rPr>
        <w:t>—  устанавливать причины успеха/неудач учебной деятельности;</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корректировать свои учебные действия для преодоления ошибок.</w:t>
      </w:r>
    </w:p>
    <w:p w:rsidR="00FA45E6" w:rsidRPr="007C2B13" w:rsidRDefault="00A56D3A">
      <w:pPr>
        <w:autoSpaceDE w:val="0"/>
        <w:autoSpaceDN w:val="0"/>
        <w:spacing w:before="324" w:after="0" w:line="230" w:lineRule="auto"/>
        <w:rPr>
          <w:lang w:val="ru-RU"/>
        </w:rPr>
      </w:pPr>
      <w:r w:rsidRPr="007C2B13">
        <w:rPr>
          <w:rFonts w:ascii="Times New Roman" w:eastAsia="Times New Roman" w:hAnsi="Times New Roman"/>
          <w:b/>
          <w:color w:val="000000"/>
          <w:sz w:val="24"/>
          <w:lang w:val="ru-RU"/>
        </w:rPr>
        <w:lastRenderedPageBreak/>
        <w:t>Совместная деятельность:</w:t>
      </w:r>
    </w:p>
    <w:p w:rsidR="00FA45E6" w:rsidRPr="007C2B13" w:rsidRDefault="00A56D3A">
      <w:pPr>
        <w:autoSpaceDE w:val="0"/>
        <w:autoSpaceDN w:val="0"/>
        <w:spacing w:before="228" w:after="0" w:line="271" w:lineRule="auto"/>
        <w:ind w:left="420" w:right="432"/>
        <w:rPr>
          <w:lang w:val="ru-RU"/>
        </w:rPr>
      </w:pPr>
      <w:r w:rsidRPr="007C2B13">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A45E6" w:rsidRPr="007C2B13" w:rsidRDefault="00A56D3A">
      <w:pPr>
        <w:autoSpaceDE w:val="0"/>
        <w:autoSpaceDN w:val="0"/>
        <w:spacing w:before="190" w:after="0" w:line="262" w:lineRule="auto"/>
        <w:ind w:left="420" w:right="144"/>
        <w:rPr>
          <w:lang w:val="ru-RU"/>
        </w:rPr>
      </w:pPr>
      <w:r w:rsidRPr="007C2B13">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проявлять готовность руководить, выполнять поручения, подчиняться;</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ответственно выполнять свою часть работы;</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оценивать свой вклад в общий результат;</w:t>
      </w:r>
    </w:p>
    <w:p w:rsidR="00FA45E6" w:rsidRPr="007C2B13" w:rsidRDefault="00A56D3A">
      <w:pPr>
        <w:autoSpaceDE w:val="0"/>
        <w:autoSpaceDN w:val="0"/>
        <w:spacing w:before="190" w:after="0" w:line="230" w:lineRule="auto"/>
        <w:ind w:left="420"/>
        <w:rPr>
          <w:lang w:val="ru-RU"/>
        </w:rPr>
      </w:pPr>
      <w:r w:rsidRPr="007C2B13">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rsidR="00FA45E6" w:rsidRPr="007C2B13" w:rsidRDefault="00A56D3A">
      <w:pPr>
        <w:autoSpaceDE w:val="0"/>
        <w:autoSpaceDN w:val="0"/>
        <w:spacing w:before="322" w:after="0" w:line="230" w:lineRule="auto"/>
        <w:rPr>
          <w:lang w:val="ru-RU"/>
        </w:rPr>
      </w:pPr>
      <w:r w:rsidRPr="007C2B13">
        <w:rPr>
          <w:rFonts w:ascii="Times New Roman" w:eastAsia="Times New Roman" w:hAnsi="Times New Roman"/>
          <w:b/>
          <w:color w:val="000000"/>
          <w:sz w:val="24"/>
          <w:lang w:val="ru-RU"/>
        </w:rPr>
        <w:t>ПРЕДМЕТНЫЕ РЕЗУЛЬТАТЫ</w:t>
      </w:r>
    </w:p>
    <w:p w:rsidR="00FA45E6" w:rsidRPr="007C2B13" w:rsidRDefault="00A56D3A">
      <w:pPr>
        <w:autoSpaceDE w:val="0"/>
        <w:autoSpaceDN w:val="0"/>
        <w:spacing w:before="166" w:after="0"/>
        <w:ind w:right="576" w:firstLine="180"/>
        <w:rPr>
          <w:lang w:val="ru-RU"/>
        </w:rPr>
      </w:pPr>
      <w:r w:rsidRPr="007C2B13">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A45E6" w:rsidRPr="007C2B13" w:rsidRDefault="00A56D3A">
      <w:pPr>
        <w:autoSpaceDE w:val="0"/>
        <w:autoSpaceDN w:val="0"/>
        <w:spacing w:before="70" w:after="0" w:line="230" w:lineRule="auto"/>
        <w:ind w:left="180"/>
        <w:rPr>
          <w:lang w:val="ru-RU"/>
        </w:rPr>
      </w:pPr>
      <w:r w:rsidRPr="007C2B13">
        <w:rPr>
          <w:rFonts w:ascii="Times New Roman" w:eastAsia="Times New Roman" w:hAnsi="Times New Roman"/>
          <w:color w:val="000000"/>
          <w:sz w:val="24"/>
          <w:lang w:val="ru-RU"/>
        </w:rPr>
        <w:t>К концу обучения</w:t>
      </w:r>
      <w:r w:rsidRPr="007C2B13">
        <w:rPr>
          <w:rFonts w:ascii="Times New Roman" w:eastAsia="Times New Roman" w:hAnsi="Times New Roman"/>
          <w:b/>
          <w:color w:val="000000"/>
          <w:sz w:val="24"/>
          <w:lang w:val="ru-RU"/>
        </w:rPr>
        <w:t xml:space="preserve"> во втором классе</w:t>
      </w:r>
      <w:r w:rsidRPr="007C2B13">
        <w:rPr>
          <w:rFonts w:ascii="Times New Roman" w:eastAsia="Times New Roman" w:hAnsi="Times New Roman"/>
          <w:color w:val="000000"/>
          <w:sz w:val="24"/>
          <w:lang w:val="ru-RU"/>
        </w:rPr>
        <w:t>обучающийся научится:</w:t>
      </w:r>
    </w:p>
    <w:p w:rsidR="00FA45E6" w:rsidRPr="007C2B13" w:rsidRDefault="00A56D3A">
      <w:pPr>
        <w:autoSpaceDE w:val="0"/>
        <w:autoSpaceDN w:val="0"/>
        <w:spacing w:before="178" w:after="0" w:line="283" w:lineRule="auto"/>
        <w:ind w:left="420"/>
        <w:rPr>
          <w:lang w:val="ru-RU"/>
        </w:rPr>
      </w:pPr>
      <w:proofErr w:type="gramStart"/>
      <w:r w:rsidRPr="007C2B13">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7C2B13">
        <w:rPr>
          <w:lang w:val="ru-RU"/>
        </w:rPr>
        <w:br/>
      </w:r>
      <w:r w:rsidRPr="007C2B13">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FA45E6" w:rsidRPr="007C2B13" w:rsidRDefault="00A56D3A">
      <w:pPr>
        <w:autoSpaceDE w:val="0"/>
        <w:autoSpaceDN w:val="0"/>
        <w:spacing w:before="190" w:after="0" w:line="271" w:lineRule="auto"/>
        <w:ind w:left="420" w:right="288"/>
        <w:rPr>
          <w:lang w:val="ru-RU"/>
        </w:rPr>
      </w:pPr>
      <w:r w:rsidRPr="007C2B13">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A45E6" w:rsidRPr="007C2B13" w:rsidRDefault="00A56D3A">
      <w:pPr>
        <w:autoSpaceDE w:val="0"/>
        <w:autoSpaceDN w:val="0"/>
        <w:spacing w:before="190" w:after="0" w:line="262" w:lineRule="auto"/>
        <w:ind w:left="420" w:right="1008"/>
        <w:rPr>
          <w:lang w:val="ru-RU"/>
        </w:rPr>
      </w:pPr>
      <w:r w:rsidRPr="007C2B13">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FA45E6" w:rsidRPr="007C2B13" w:rsidRDefault="00A56D3A">
      <w:pPr>
        <w:autoSpaceDE w:val="0"/>
        <w:autoSpaceDN w:val="0"/>
        <w:spacing w:before="190" w:after="0" w:line="262" w:lineRule="auto"/>
        <w:ind w:left="420" w:right="864"/>
        <w:rPr>
          <w:lang w:val="ru-RU"/>
        </w:rPr>
      </w:pPr>
      <w:r w:rsidRPr="007C2B13">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rsidR="00FA45E6" w:rsidRPr="007C2B13" w:rsidRDefault="00A56D3A" w:rsidP="007C2B13">
      <w:pPr>
        <w:autoSpaceDE w:val="0"/>
        <w:autoSpaceDN w:val="0"/>
        <w:spacing w:before="190" w:after="0" w:line="262" w:lineRule="auto"/>
        <w:ind w:left="420" w:right="864"/>
        <w:rPr>
          <w:lang w:val="ru-RU"/>
        </w:rPr>
      </w:pPr>
      <w:r w:rsidRPr="007C2B13">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A45E6" w:rsidRPr="007C2B13" w:rsidRDefault="00A56D3A">
      <w:pPr>
        <w:autoSpaceDE w:val="0"/>
        <w:autoSpaceDN w:val="0"/>
        <w:spacing w:after="0" w:line="271" w:lineRule="auto"/>
        <w:ind w:right="144"/>
        <w:rPr>
          <w:lang w:val="ru-RU"/>
        </w:rPr>
      </w:pPr>
      <w:proofErr w:type="gramStart"/>
      <w:r w:rsidRPr="007C2B13">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FA45E6" w:rsidRPr="007C2B13" w:rsidRDefault="00A56D3A">
      <w:pPr>
        <w:autoSpaceDE w:val="0"/>
        <w:autoSpaceDN w:val="0"/>
        <w:spacing w:before="190" w:after="0" w:line="271" w:lineRule="auto"/>
        <w:ind w:right="144"/>
        <w:rPr>
          <w:lang w:val="ru-RU"/>
        </w:rPr>
      </w:pPr>
      <w:r w:rsidRPr="007C2B13">
        <w:rPr>
          <w:rFonts w:ascii="Times New Roman" w:eastAsia="Times New Roman" w:hAnsi="Times New Roman"/>
          <w:color w:val="000000"/>
          <w:sz w:val="24"/>
          <w:lang w:val="ru-RU"/>
        </w:rPr>
        <w:lastRenderedPageBreak/>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A45E6" w:rsidRPr="007C2B13" w:rsidRDefault="00A56D3A">
      <w:pPr>
        <w:autoSpaceDE w:val="0"/>
        <w:autoSpaceDN w:val="0"/>
        <w:spacing w:before="190" w:after="0"/>
        <w:ind w:right="432"/>
        <w:rPr>
          <w:lang w:val="ru-RU"/>
        </w:rPr>
      </w:pPr>
      <w:r w:rsidRPr="007C2B13">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A45E6" w:rsidRPr="007C2B13" w:rsidRDefault="00A56D3A">
      <w:pPr>
        <w:autoSpaceDE w:val="0"/>
        <w:autoSpaceDN w:val="0"/>
        <w:spacing w:before="192" w:after="0" w:line="262" w:lineRule="auto"/>
        <w:ind w:right="432"/>
        <w:rPr>
          <w:lang w:val="ru-RU"/>
        </w:rPr>
      </w:pPr>
      <w:r w:rsidRPr="007C2B13">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FA45E6" w:rsidRPr="007C2B13" w:rsidRDefault="00A56D3A">
      <w:pPr>
        <w:autoSpaceDE w:val="0"/>
        <w:autoSpaceDN w:val="0"/>
        <w:spacing w:before="238" w:after="0" w:line="262" w:lineRule="auto"/>
        <w:ind w:right="432"/>
        <w:rPr>
          <w:lang w:val="ru-RU"/>
        </w:rPr>
      </w:pPr>
      <w:proofErr w:type="gramStart"/>
      <w:r w:rsidRPr="007C2B13">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FA45E6" w:rsidRPr="007C2B13" w:rsidRDefault="00A56D3A">
      <w:pPr>
        <w:autoSpaceDE w:val="0"/>
        <w:autoSpaceDN w:val="0"/>
        <w:spacing w:before="190" w:after="0" w:line="271" w:lineRule="auto"/>
        <w:ind w:right="144"/>
        <w:rPr>
          <w:lang w:val="ru-RU"/>
        </w:rPr>
      </w:pPr>
      <w:r w:rsidRPr="007C2B13">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A45E6" w:rsidRPr="007C2B13" w:rsidRDefault="00A56D3A">
      <w:pPr>
        <w:autoSpaceDE w:val="0"/>
        <w:autoSpaceDN w:val="0"/>
        <w:spacing w:before="190" w:after="0" w:line="262" w:lineRule="auto"/>
        <w:ind w:right="576"/>
        <w:rPr>
          <w:lang w:val="ru-RU"/>
        </w:rPr>
      </w:pPr>
      <w:r w:rsidRPr="007C2B13">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rsidR="00FA45E6" w:rsidRPr="007C2B13" w:rsidRDefault="00A56D3A">
      <w:pPr>
        <w:autoSpaceDE w:val="0"/>
        <w:autoSpaceDN w:val="0"/>
        <w:spacing w:before="190" w:after="0" w:line="262" w:lineRule="auto"/>
        <w:ind w:right="288"/>
        <w:rPr>
          <w:lang w:val="ru-RU"/>
        </w:rPr>
      </w:pPr>
      <w:r w:rsidRPr="007C2B13">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rsidR="00FA45E6" w:rsidRPr="007C2B13" w:rsidRDefault="00A56D3A">
      <w:pPr>
        <w:autoSpaceDE w:val="0"/>
        <w:autoSpaceDN w:val="0"/>
        <w:spacing w:before="190" w:after="0" w:line="262" w:lineRule="auto"/>
        <w:ind w:right="864"/>
        <w:rPr>
          <w:lang w:val="ru-RU"/>
        </w:rPr>
      </w:pPr>
      <w:r w:rsidRPr="007C2B13">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rsidR="00FA45E6" w:rsidRPr="007C2B13" w:rsidRDefault="00A56D3A">
      <w:pPr>
        <w:autoSpaceDE w:val="0"/>
        <w:autoSpaceDN w:val="0"/>
        <w:spacing w:before="190" w:after="0" w:line="230" w:lineRule="auto"/>
        <w:rPr>
          <w:lang w:val="ru-RU"/>
        </w:rPr>
      </w:pPr>
      <w:r w:rsidRPr="007C2B13">
        <w:rPr>
          <w:rFonts w:ascii="Times New Roman" w:eastAsia="Times New Roman" w:hAnsi="Times New Roman"/>
          <w:color w:val="000000"/>
          <w:sz w:val="24"/>
          <w:lang w:val="ru-RU"/>
        </w:rPr>
        <w:t xml:space="preserve">—  сочинять по аналогии с </w:t>
      </w:r>
      <w:proofErr w:type="gramStart"/>
      <w:r w:rsidRPr="007C2B13">
        <w:rPr>
          <w:rFonts w:ascii="Times New Roman" w:eastAsia="Times New Roman" w:hAnsi="Times New Roman"/>
          <w:color w:val="000000"/>
          <w:sz w:val="24"/>
          <w:lang w:val="ru-RU"/>
        </w:rPr>
        <w:t>прочитанным</w:t>
      </w:r>
      <w:proofErr w:type="gramEnd"/>
      <w:r w:rsidRPr="007C2B13">
        <w:rPr>
          <w:rFonts w:ascii="Times New Roman" w:eastAsia="Times New Roman" w:hAnsi="Times New Roman"/>
          <w:color w:val="000000"/>
          <w:sz w:val="24"/>
          <w:lang w:val="ru-RU"/>
        </w:rPr>
        <w:t xml:space="preserve"> загадки, небольшие сказки, рассказы;</w:t>
      </w:r>
    </w:p>
    <w:p w:rsidR="00FA45E6" w:rsidRPr="007C2B13" w:rsidRDefault="00A56D3A">
      <w:pPr>
        <w:autoSpaceDE w:val="0"/>
        <w:autoSpaceDN w:val="0"/>
        <w:spacing w:before="190" w:after="0" w:line="262" w:lineRule="auto"/>
        <w:ind w:right="720"/>
        <w:rPr>
          <w:lang w:val="ru-RU"/>
        </w:rPr>
      </w:pPr>
      <w:r w:rsidRPr="007C2B13">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rsidR="00FA45E6" w:rsidRPr="007C2B13" w:rsidRDefault="00A56D3A">
      <w:pPr>
        <w:autoSpaceDE w:val="0"/>
        <w:autoSpaceDN w:val="0"/>
        <w:spacing w:before="190" w:after="0" w:line="262" w:lineRule="auto"/>
        <w:rPr>
          <w:lang w:val="ru-RU"/>
        </w:rPr>
      </w:pPr>
      <w:r w:rsidRPr="007C2B13">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rsidR="00FA45E6" w:rsidRPr="007C2B13" w:rsidRDefault="00A56D3A">
      <w:pPr>
        <w:autoSpaceDE w:val="0"/>
        <w:autoSpaceDN w:val="0"/>
        <w:spacing w:before="192" w:after="0" w:line="262" w:lineRule="auto"/>
        <w:ind w:right="1008"/>
        <w:rPr>
          <w:lang w:val="ru-RU"/>
        </w:rPr>
      </w:pPr>
      <w:r w:rsidRPr="007C2B13">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rsidR="00FA45E6" w:rsidRPr="007C2B13" w:rsidRDefault="00FA45E6">
      <w:pPr>
        <w:rPr>
          <w:lang w:val="ru-RU"/>
        </w:rPr>
        <w:sectPr w:rsidR="00FA45E6" w:rsidRPr="007C2B13">
          <w:pgSz w:w="11900" w:h="16840"/>
          <w:pgMar w:top="316" w:right="714" w:bottom="1440" w:left="1086" w:header="720" w:footer="720" w:gutter="0"/>
          <w:cols w:space="720" w:equalWidth="0">
            <w:col w:w="10099" w:space="0"/>
          </w:cols>
          <w:docGrid w:linePitch="360"/>
        </w:sectPr>
      </w:pPr>
    </w:p>
    <w:p w:rsidR="00FA45E6" w:rsidRPr="007C2B13" w:rsidRDefault="00FA45E6">
      <w:pPr>
        <w:autoSpaceDE w:val="0"/>
        <w:autoSpaceDN w:val="0"/>
        <w:spacing w:after="64" w:line="220" w:lineRule="exact"/>
        <w:rPr>
          <w:lang w:val="ru-RU"/>
        </w:rPr>
      </w:pPr>
    </w:p>
    <w:p w:rsidR="00FF6D15" w:rsidRPr="00AD1C1B" w:rsidRDefault="00FF6D15" w:rsidP="00FF6D15">
      <w:pPr>
        <w:pBdr>
          <w:bottom w:val="single" w:sz="6" w:space="5" w:color="000000"/>
        </w:pBdr>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AD1C1B">
        <w:rPr>
          <w:rFonts w:ascii="LiberationSerif" w:eastAsia="Times New Roman" w:hAnsi="LiberationSerif" w:cs="Times New Roman"/>
          <w:b/>
          <w:bCs/>
          <w:caps/>
          <w:color w:val="000000"/>
          <w:kern w:val="36"/>
          <w:sz w:val="24"/>
          <w:szCs w:val="24"/>
          <w:lang w:eastAsia="ru-RU"/>
        </w:rPr>
        <w:t>ТЕМАТИЧЕСКОЕ ПЛАНИРОВАНИЕ </w:t>
      </w:r>
    </w:p>
    <w:tbl>
      <w:tblPr>
        <w:tblW w:w="1485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660"/>
        <w:gridCol w:w="2394"/>
        <w:gridCol w:w="752"/>
        <w:gridCol w:w="1642"/>
        <w:gridCol w:w="1698"/>
        <w:gridCol w:w="2502"/>
        <w:gridCol w:w="5207"/>
      </w:tblGrid>
      <w:tr w:rsidR="00FF6D15" w:rsidRPr="00AD1C1B" w:rsidTr="002B47FD">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b/>
                <w:bCs/>
                <w:sz w:val="24"/>
                <w:szCs w:val="24"/>
                <w:lang w:eastAsia="ru-RU"/>
              </w:rPr>
              <w:t>№</w:t>
            </w:r>
            <w:r w:rsidRPr="00AD1C1B">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b/>
                <w:bCs/>
                <w:sz w:val="24"/>
                <w:szCs w:val="24"/>
                <w:lang w:val="ru-RU"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Количество</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часов</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Виды</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деятельности</w:t>
            </w:r>
            <w:proofErr w:type="spellEnd"/>
          </w:p>
        </w:tc>
        <w:tc>
          <w:tcPr>
            <w:tcW w:w="520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Электронные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цифровые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образовательные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ресурсы</w:t>
            </w:r>
            <w:proofErr w:type="spellEnd"/>
          </w:p>
        </w:tc>
      </w:tr>
      <w:tr w:rsidR="00FF6D15" w:rsidRPr="00AD1C1B" w:rsidTr="002B47F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6D15" w:rsidRPr="00AD1C1B" w:rsidRDefault="00FF6D15" w:rsidP="002B47FD">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6D15" w:rsidRPr="00AD1C1B" w:rsidRDefault="00FF6D15" w:rsidP="002B47FD">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всего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контрольные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работы</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практические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работы</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6D15" w:rsidRPr="00AD1C1B" w:rsidRDefault="00FF6D15" w:rsidP="002B47FD">
            <w:pPr>
              <w:spacing w:after="0" w:line="240" w:lineRule="auto"/>
              <w:rPr>
                <w:rFonts w:ascii="Times New Roman" w:eastAsia="Times New Roman" w:hAnsi="Times New Roman" w:cs="Times New Roman"/>
                <w:sz w:val="24"/>
                <w:szCs w:val="24"/>
                <w:lang w:eastAsia="ru-RU"/>
              </w:rPr>
            </w:pPr>
          </w:p>
        </w:tc>
        <w:tc>
          <w:tcPr>
            <w:tcW w:w="5207" w:type="dxa"/>
            <w:vMerge/>
            <w:tcBorders>
              <w:top w:val="single" w:sz="6" w:space="0" w:color="000000"/>
              <w:left w:val="single" w:sz="6" w:space="0" w:color="000000"/>
              <w:bottom w:val="single" w:sz="6" w:space="0" w:color="000000"/>
              <w:right w:val="single" w:sz="6" w:space="0" w:color="000000"/>
            </w:tcBorders>
            <w:vAlign w:val="center"/>
            <w:hideMark/>
          </w:tcPr>
          <w:p w:rsidR="00FF6D15" w:rsidRPr="00AD1C1B" w:rsidRDefault="00FF6D15" w:rsidP="002B47FD">
            <w:pPr>
              <w:spacing w:after="0" w:line="240" w:lineRule="auto"/>
              <w:rPr>
                <w:rFonts w:ascii="Times New Roman" w:eastAsia="Times New Roman" w:hAnsi="Times New Roman" w:cs="Times New Roman"/>
                <w:sz w:val="24"/>
                <w:szCs w:val="24"/>
                <w:lang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b/>
                <w:bCs/>
                <w:sz w:val="24"/>
                <w:szCs w:val="24"/>
                <w:lang w:eastAsia="ru-RU"/>
              </w:rPr>
              <w:t xml:space="preserve">О </w:t>
            </w:r>
            <w:proofErr w:type="spellStart"/>
            <w:r w:rsidRPr="00AD1C1B">
              <w:rPr>
                <w:rFonts w:ascii="Times New Roman" w:eastAsia="Times New Roman" w:hAnsi="Times New Roman" w:cs="Times New Roman"/>
                <w:b/>
                <w:bCs/>
                <w:sz w:val="24"/>
                <w:szCs w:val="24"/>
                <w:lang w:eastAsia="ru-RU"/>
              </w:rPr>
              <w:t>нашей</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Родине</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 xml:space="preserve">РЭШ </w:t>
            </w:r>
            <w:hyperlink r:id="rId6" w:history="1">
              <w:r w:rsidRPr="00860F53">
                <w:rPr>
                  <w:rStyle w:val="aff9"/>
                  <w:rFonts w:ascii="Times New Roman" w:eastAsia="Times New Roman" w:hAnsi="Times New Roman" w:cs="Times New Roman"/>
                  <w:sz w:val="24"/>
                  <w:szCs w:val="24"/>
                  <w:lang w:eastAsia="ru-RU"/>
                </w:rPr>
                <w:t>https</w:t>
              </w:r>
              <w:r w:rsidRPr="00FF6D15">
                <w:rPr>
                  <w:rStyle w:val="aff9"/>
                  <w:rFonts w:ascii="Times New Roman" w:eastAsia="Times New Roman" w:hAnsi="Times New Roman" w:cs="Times New Roman"/>
                  <w:sz w:val="24"/>
                  <w:szCs w:val="24"/>
                  <w:lang w:val="ru-RU" w:eastAsia="ru-RU"/>
                </w:rPr>
                <w:t>://</w:t>
              </w:r>
              <w:proofErr w:type="spellStart"/>
              <w:r w:rsidRPr="00860F53">
                <w:rPr>
                  <w:rStyle w:val="aff9"/>
                  <w:rFonts w:ascii="Times New Roman" w:eastAsia="Times New Roman" w:hAnsi="Times New Roman" w:cs="Times New Roman"/>
                  <w:sz w:val="24"/>
                  <w:szCs w:val="24"/>
                  <w:lang w:eastAsia="ru-RU"/>
                </w:rPr>
                <w:t>resh</w:t>
              </w:r>
              <w:proofErr w:type="spellEnd"/>
              <w:r w:rsidRPr="00FF6D15">
                <w:rPr>
                  <w:rStyle w:val="aff9"/>
                  <w:rFonts w:ascii="Times New Roman" w:eastAsia="Times New Roman" w:hAnsi="Times New Roman" w:cs="Times New Roman"/>
                  <w:sz w:val="24"/>
                  <w:szCs w:val="24"/>
                  <w:lang w:val="ru-RU" w:eastAsia="ru-RU"/>
                </w:rPr>
                <w:t>.</w:t>
              </w:r>
              <w:proofErr w:type="spellStart"/>
              <w:r w:rsidRPr="00860F53">
                <w:rPr>
                  <w:rStyle w:val="aff9"/>
                  <w:rFonts w:ascii="Times New Roman" w:eastAsia="Times New Roman" w:hAnsi="Times New Roman" w:cs="Times New Roman"/>
                  <w:sz w:val="24"/>
                  <w:szCs w:val="24"/>
                  <w:lang w:eastAsia="ru-RU"/>
                </w:rPr>
                <w:t>edu</w:t>
              </w:r>
              <w:proofErr w:type="spellEnd"/>
              <w:r w:rsidRPr="00FF6D15">
                <w:rPr>
                  <w:rStyle w:val="aff9"/>
                  <w:rFonts w:ascii="Times New Roman" w:eastAsia="Times New Roman" w:hAnsi="Times New Roman" w:cs="Times New Roman"/>
                  <w:sz w:val="24"/>
                  <w:szCs w:val="24"/>
                  <w:lang w:val="ru-RU" w:eastAsia="ru-RU"/>
                </w:rPr>
                <w:t>.</w:t>
              </w:r>
              <w:proofErr w:type="spellStart"/>
              <w:r w:rsidRPr="00860F53">
                <w:rPr>
                  <w:rStyle w:val="aff9"/>
                  <w:rFonts w:ascii="Times New Roman" w:eastAsia="Times New Roman" w:hAnsi="Times New Roman" w:cs="Times New Roman"/>
                  <w:sz w:val="24"/>
                  <w:szCs w:val="24"/>
                  <w:lang w:eastAsia="ru-RU"/>
                </w:rPr>
                <w:t>ru</w:t>
              </w:r>
              <w:proofErr w:type="spellEnd"/>
              <w:r w:rsidRPr="00FF6D15">
                <w:rPr>
                  <w:rStyle w:val="aff9"/>
                  <w:rFonts w:ascii="Times New Roman" w:eastAsia="Times New Roman" w:hAnsi="Times New Roman" w:cs="Times New Roman"/>
                  <w:sz w:val="24"/>
                  <w:szCs w:val="24"/>
                  <w:lang w:val="ru-RU" w:eastAsia="ru-RU"/>
                </w:rPr>
                <w:t>/</w:t>
              </w:r>
              <w:r w:rsidRPr="00860F53">
                <w:rPr>
                  <w:rStyle w:val="aff9"/>
                  <w:rFonts w:ascii="Times New Roman" w:eastAsia="Times New Roman" w:hAnsi="Times New Roman" w:cs="Times New Roman"/>
                  <w:sz w:val="24"/>
                  <w:szCs w:val="24"/>
                  <w:lang w:eastAsia="ru-RU"/>
                </w:rPr>
                <w:t>subject</w:t>
              </w:r>
              <w:r w:rsidRPr="00FF6D15">
                <w:rPr>
                  <w:rStyle w:val="aff9"/>
                  <w:rFonts w:ascii="Times New Roman" w:eastAsia="Times New Roman" w:hAnsi="Times New Roman" w:cs="Times New Roman"/>
                  <w:sz w:val="24"/>
                  <w:szCs w:val="24"/>
                  <w:lang w:val="ru-RU" w:eastAsia="ru-RU"/>
                </w:rPr>
                <w:t>/</w:t>
              </w:r>
              <w:r w:rsidRPr="00860F53">
                <w:rPr>
                  <w:rStyle w:val="aff9"/>
                  <w:rFonts w:ascii="Times New Roman" w:eastAsia="Times New Roman" w:hAnsi="Times New Roman" w:cs="Times New Roman"/>
                  <w:sz w:val="24"/>
                  <w:szCs w:val="24"/>
                  <w:lang w:eastAsia="ru-RU"/>
                </w:rPr>
                <w:t>lesson</w:t>
              </w:r>
              <w:r w:rsidRPr="00FF6D15">
                <w:rPr>
                  <w:rStyle w:val="aff9"/>
                  <w:rFonts w:ascii="Times New Roman" w:eastAsia="Times New Roman" w:hAnsi="Times New Roman" w:cs="Times New Roman"/>
                  <w:sz w:val="24"/>
                  <w:szCs w:val="24"/>
                  <w:lang w:val="ru-RU" w:eastAsia="ru-RU"/>
                </w:rPr>
                <w:t>/3475/</w:t>
              </w:r>
              <w:r w:rsidRPr="00860F53">
                <w:rPr>
                  <w:rStyle w:val="aff9"/>
                  <w:rFonts w:ascii="Times New Roman" w:eastAsia="Times New Roman" w:hAnsi="Times New Roman" w:cs="Times New Roman"/>
                  <w:sz w:val="24"/>
                  <w:szCs w:val="24"/>
                  <w:lang w:eastAsia="ru-RU"/>
                </w:rPr>
                <w:t>start</w:t>
              </w:r>
              <w:r w:rsidRPr="00FF6D15">
                <w:rPr>
                  <w:rStyle w:val="aff9"/>
                  <w:rFonts w:ascii="Times New Roman" w:eastAsia="Times New Roman" w:hAnsi="Times New Roman" w:cs="Times New Roman"/>
                  <w:sz w:val="24"/>
                  <w:szCs w:val="24"/>
                  <w:lang w:val="ru-RU" w:eastAsia="ru-RU"/>
                </w:rPr>
                <w:t>/286131/</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Фольклор</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устное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народное</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творчество</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Упражнение на распознавание отдельных малых жанров фольклора (потешка, пословица, загадка, считалка, небылица);</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7"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resh</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edu</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ru</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/5024/</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/286164/</w:t>
              </w:r>
            </w:hyperlink>
            <w:r w:rsidR="00FF6D15" w:rsidRPr="00AD1C1B">
              <w:rPr>
                <w:rFonts w:ascii="Times New Roman" w:eastAsia="Times New Roman" w:hAnsi="Times New Roman" w:cs="Times New Roman"/>
                <w:sz w:val="24"/>
                <w:szCs w:val="24"/>
                <w:bdr w:val="dashed" w:sz="6" w:space="0" w:color="FF0000" w:frame="1"/>
                <w:shd w:val="clear" w:color="auto" w:fill="F7FDF7"/>
                <w:lang w:val="ru-RU" w:eastAsia="ru-RU"/>
              </w:rPr>
              <w:br/>
            </w:r>
            <w:hyperlink r:id="rId8"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resh</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edu</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ru</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/4239/</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/286196/</w:t>
              </w:r>
            </w:hyperlink>
          </w:p>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9"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/5025/</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/286227/</w:t>
              </w:r>
            </w:hyperlink>
          </w:p>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0"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/5021/</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/186854/</w:t>
              </w:r>
            </w:hyperlink>
          </w:p>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1"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/5074/</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/286321/</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b/>
                <w:bCs/>
                <w:sz w:val="24"/>
                <w:szCs w:val="24"/>
                <w:lang w:val="ru-RU" w:eastAsia="ru-RU"/>
              </w:rPr>
              <w:t>Звуки и краски родной природы в разные времена года (осень)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2"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/5027/</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/286352/</w:t>
              </w:r>
            </w:hyperlink>
          </w:p>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3"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/5028/</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/286384/</w:t>
              </w:r>
            </w:hyperlink>
          </w:p>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4"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/5029/</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/286478/</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b/>
                <w:bCs/>
                <w:sz w:val="24"/>
                <w:szCs w:val="24"/>
                <w:lang w:eastAsia="ru-RU"/>
              </w:rPr>
              <w:t xml:space="preserve">О </w:t>
            </w:r>
            <w:proofErr w:type="spellStart"/>
            <w:r w:rsidRPr="00AD1C1B">
              <w:rPr>
                <w:rFonts w:ascii="Times New Roman" w:eastAsia="Times New Roman" w:hAnsi="Times New Roman" w:cs="Times New Roman"/>
                <w:b/>
                <w:bCs/>
                <w:sz w:val="24"/>
                <w:szCs w:val="24"/>
                <w:lang w:eastAsia="ru-RU"/>
              </w:rPr>
              <w:t>детях</w:t>
            </w:r>
            <w:proofErr w:type="spellEnd"/>
            <w:r w:rsidRPr="00AD1C1B">
              <w:rPr>
                <w:rFonts w:ascii="Times New Roman" w:eastAsia="Times New Roman" w:hAnsi="Times New Roman" w:cs="Times New Roman"/>
                <w:b/>
                <w:bCs/>
                <w:sz w:val="24"/>
                <w:szCs w:val="24"/>
                <w:lang w:eastAsia="ru-RU"/>
              </w:rPr>
              <w:t xml:space="preserve"> и </w:t>
            </w:r>
            <w:proofErr w:type="spellStart"/>
            <w:r w:rsidRPr="00AD1C1B">
              <w:rPr>
                <w:rFonts w:ascii="Times New Roman" w:eastAsia="Times New Roman" w:hAnsi="Times New Roman" w:cs="Times New Roman"/>
                <w:b/>
                <w:bCs/>
                <w:sz w:val="24"/>
                <w:szCs w:val="24"/>
                <w:lang w:eastAsia="ru-RU"/>
              </w:rPr>
              <w:t>дружбе</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 xml:space="preserve">Учебный диалог: определение темы и главной мысли произведения, соотнесение главной мысли с пословицей, </w:t>
            </w:r>
            <w:r w:rsidRPr="00FF6D15">
              <w:rPr>
                <w:rFonts w:ascii="Times New Roman" w:eastAsia="Times New Roman" w:hAnsi="Times New Roman" w:cs="Times New Roman"/>
                <w:sz w:val="24"/>
                <w:szCs w:val="24"/>
                <w:lang w:val="ru-RU" w:eastAsia="ru-RU"/>
              </w:rPr>
              <w:lastRenderedPageBreak/>
              <w:t>подбор пословиц к тексту;</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5"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/32/2/</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Мир</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сказок</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6"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/32/2/</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b/>
                <w:bCs/>
                <w:sz w:val="24"/>
                <w:szCs w:val="24"/>
                <w:lang w:val="ru-RU" w:eastAsia="ru-RU"/>
              </w:rPr>
              <w:t>Звуки и краски родной природы в разные времена года (зима)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 xml:space="preserve">Слушание стихотворных произведений о зимней природе: А. С. Пушкин «Вот север, тучи нагоняя…», «Зима! </w:t>
            </w:r>
            <w:proofErr w:type="gramStart"/>
            <w:r w:rsidRPr="00FF6D15">
              <w:rPr>
                <w:rFonts w:ascii="Times New Roman" w:eastAsia="Times New Roman" w:hAnsi="Times New Roman" w:cs="Times New Roman"/>
                <w:sz w:val="24"/>
                <w:szCs w:val="24"/>
                <w:lang w:val="ru-RU" w:eastAsia="ru-RU"/>
              </w:rPr>
              <w:t>Крестьянин, торжествуя…», С. А. Есенин «Поёт зима — аукает…», Ф. И. Тютчев «Чародейкою Зимою…», И. 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roofErr w:type="gramEnd"/>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7"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/5036/</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/183941/</w:t>
              </w:r>
            </w:hyperlink>
          </w:p>
          <w:p w:rsidR="00FF6D15" w:rsidRPr="00FF6D15" w:rsidRDefault="00FF6D15" w:rsidP="002B47FD">
            <w:pPr>
              <w:spacing w:after="0" w:line="240" w:lineRule="auto"/>
              <w:jc w:val="both"/>
              <w:rPr>
                <w:rFonts w:ascii="Times New Roman" w:eastAsia="Times New Roman" w:hAnsi="Times New Roman" w:cs="Times New Roman"/>
                <w:sz w:val="24"/>
                <w:szCs w:val="24"/>
                <w:lang w:val="ru-RU" w:eastAsia="ru-RU"/>
              </w:rPr>
            </w:pPr>
            <w:r w:rsidRPr="00AD1C1B">
              <w:rPr>
                <w:rFonts w:ascii="Times New Roman" w:eastAsia="Times New Roman" w:hAnsi="Times New Roman" w:cs="Times New Roman"/>
                <w:sz w:val="24"/>
                <w:szCs w:val="24"/>
                <w:bdr w:val="dashed" w:sz="6" w:space="0" w:color="FF0000" w:frame="1"/>
                <w:shd w:val="clear" w:color="auto" w:fill="F7FDF7"/>
                <w:lang w:val="ru-RU" w:eastAsia="ru-RU"/>
              </w:rPr>
              <w:br/>
            </w:r>
            <w:hyperlink r:id="rId18" w:history="1">
              <w:r w:rsidRPr="00860F53">
                <w:rPr>
                  <w:rStyle w:val="aff9"/>
                  <w:rFonts w:ascii="Times New Roman" w:eastAsia="Times New Roman" w:hAnsi="Times New Roman" w:cs="Times New Roman"/>
                  <w:sz w:val="24"/>
                  <w:szCs w:val="24"/>
                  <w:lang w:eastAsia="ru-RU"/>
                </w:rPr>
                <w:t>https</w:t>
              </w:r>
              <w:r w:rsidRPr="00FF6D15">
                <w:rPr>
                  <w:rStyle w:val="aff9"/>
                  <w:rFonts w:ascii="Times New Roman" w:eastAsia="Times New Roman" w:hAnsi="Times New Roman" w:cs="Times New Roman"/>
                  <w:sz w:val="24"/>
                  <w:szCs w:val="24"/>
                  <w:lang w:val="ru-RU" w:eastAsia="ru-RU"/>
                </w:rPr>
                <w:t>://</w:t>
              </w:r>
              <w:proofErr w:type="spellStart"/>
              <w:r w:rsidRPr="00860F53">
                <w:rPr>
                  <w:rStyle w:val="aff9"/>
                  <w:rFonts w:ascii="Times New Roman" w:eastAsia="Times New Roman" w:hAnsi="Times New Roman" w:cs="Times New Roman"/>
                  <w:sz w:val="24"/>
                  <w:szCs w:val="24"/>
                  <w:lang w:eastAsia="ru-RU"/>
                </w:rPr>
                <w:t>resh</w:t>
              </w:r>
              <w:proofErr w:type="spellEnd"/>
              <w:r w:rsidRPr="00FF6D15">
                <w:rPr>
                  <w:rStyle w:val="aff9"/>
                  <w:rFonts w:ascii="Times New Roman" w:eastAsia="Times New Roman" w:hAnsi="Times New Roman" w:cs="Times New Roman"/>
                  <w:sz w:val="24"/>
                  <w:szCs w:val="24"/>
                  <w:lang w:val="ru-RU" w:eastAsia="ru-RU"/>
                </w:rPr>
                <w:t>.</w:t>
              </w:r>
              <w:proofErr w:type="spellStart"/>
              <w:r w:rsidRPr="00860F53">
                <w:rPr>
                  <w:rStyle w:val="aff9"/>
                  <w:rFonts w:ascii="Times New Roman" w:eastAsia="Times New Roman" w:hAnsi="Times New Roman" w:cs="Times New Roman"/>
                  <w:sz w:val="24"/>
                  <w:szCs w:val="24"/>
                  <w:lang w:eastAsia="ru-RU"/>
                </w:rPr>
                <w:t>edu</w:t>
              </w:r>
              <w:proofErr w:type="spellEnd"/>
              <w:r w:rsidRPr="00FF6D15">
                <w:rPr>
                  <w:rStyle w:val="aff9"/>
                  <w:rFonts w:ascii="Times New Roman" w:eastAsia="Times New Roman" w:hAnsi="Times New Roman" w:cs="Times New Roman"/>
                  <w:sz w:val="24"/>
                  <w:szCs w:val="24"/>
                  <w:lang w:val="ru-RU" w:eastAsia="ru-RU"/>
                </w:rPr>
                <w:t>.</w:t>
              </w:r>
              <w:proofErr w:type="spellStart"/>
              <w:r w:rsidRPr="00860F53">
                <w:rPr>
                  <w:rStyle w:val="aff9"/>
                  <w:rFonts w:ascii="Times New Roman" w:eastAsia="Times New Roman" w:hAnsi="Times New Roman" w:cs="Times New Roman"/>
                  <w:sz w:val="24"/>
                  <w:szCs w:val="24"/>
                  <w:lang w:eastAsia="ru-RU"/>
                </w:rPr>
                <w:t>ru</w:t>
              </w:r>
              <w:proofErr w:type="spellEnd"/>
              <w:r w:rsidRPr="00FF6D15">
                <w:rPr>
                  <w:rStyle w:val="aff9"/>
                  <w:rFonts w:ascii="Times New Roman" w:eastAsia="Times New Roman" w:hAnsi="Times New Roman" w:cs="Times New Roman"/>
                  <w:sz w:val="24"/>
                  <w:szCs w:val="24"/>
                  <w:lang w:val="ru-RU" w:eastAsia="ru-RU"/>
                </w:rPr>
                <w:t>/</w:t>
              </w:r>
              <w:r w:rsidRPr="00860F53">
                <w:rPr>
                  <w:rStyle w:val="aff9"/>
                  <w:rFonts w:ascii="Times New Roman" w:eastAsia="Times New Roman" w:hAnsi="Times New Roman" w:cs="Times New Roman"/>
                  <w:sz w:val="24"/>
                  <w:szCs w:val="24"/>
                  <w:lang w:eastAsia="ru-RU"/>
                </w:rPr>
                <w:t>subject</w:t>
              </w:r>
              <w:r w:rsidRPr="00FF6D15">
                <w:rPr>
                  <w:rStyle w:val="aff9"/>
                  <w:rFonts w:ascii="Times New Roman" w:eastAsia="Times New Roman" w:hAnsi="Times New Roman" w:cs="Times New Roman"/>
                  <w:sz w:val="24"/>
                  <w:szCs w:val="24"/>
                  <w:lang w:val="ru-RU" w:eastAsia="ru-RU"/>
                </w:rPr>
                <w:t>/</w:t>
              </w:r>
              <w:r w:rsidRPr="00860F53">
                <w:rPr>
                  <w:rStyle w:val="aff9"/>
                  <w:rFonts w:ascii="Times New Roman" w:eastAsia="Times New Roman" w:hAnsi="Times New Roman" w:cs="Times New Roman"/>
                  <w:sz w:val="24"/>
                  <w:szCs w:val="24"/>
                  <w:lang w:eastAsia="ru-RU"/>
                </w:rPr>
                <w:t>lesson</w:t>
              </w:r>
              <w:r w:rsidRPr="00FF6D15">
                <w:rPr>
                  <w:rStyle w:val="aff9"/>
                  <w:rFonts w:ascii="Times New Roman" w:eastAsia="Times New Roman" w:hAnsi="Times New Roman" w:cs="Times New Roman"/>
                  <w:sz w:val="24"/>
                  <w:szCs w:val="24"/>
                  <w:lang w:val="ru-RU" w:eastAsia="ru-RU"/>
                </w:rPr>
                <w:t>/5037/</w:t>
              </w:r>
              <w:r w:rsidRPr="00860F53">
                <w:rPr>
                  <w:rStyle w:val="aff9"/>
                  <w:rFonts w:ascii="Times New Roman" w:eastAsia="Times New Roman" w:hAnsi="Times New Roman" w:cs="Times New Roman"/>
                  <w:sz w:val="24"/>
                  <w:szCs w:val="24"/>
                  <w:lang w:eastAsia="ru-RU"/>
                </w:rPr>
                <w:t>start</w:t>
              </w:r>
              <w:r w:rsidRPr="00FF6D15">
                <w:rPr>
                  <w:rStyle w:val="aff9"/>
                  <w:rFonts w:ascii="Times New Roman" w:eastAsia="Times New Roman" w:hAnsi="Times New Roman" w:cs="Times New Roman"/>
                  <w:sz w:val="24"/>
                  <w:szCs w:val="24"/>
                  <w:lang w:val="ru-RU" w:eastAsia="ru-RU"/>
                </w:rPr>
                <w:t>/286788/</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b/>
                <w:bCs/>
                <w:sz w:val="24"/>
                <w:szCs w:val="24"/>
                <w:lang w:eastAsia="ru-RU"/>
              </w:rPr>
              <w:t xml:space="preserve">О </w:t>
            </w:r>
            <w:proofErr w:type="spellStart"/>
            <w:r w:rsidRPr="00AD1C1B">
              <w:rPr>
                <w:rFonts w:ascii="Times New Roman" w:eastAsia="Times New Roman" w:hAnsi="Times New Roman" w:cs="Times New Roman"/>
                <w:b/>
                <w:bCs/>
                <w:sz w:val="24"/>
                <w:szCs w:val="24"/>
                <w:lang w:eastAsia="ru-RU"/>
              </w:rPr>
              <w:t>братьях</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наших</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меньших</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 xml:space="preserve">Слушание художественных произведений о животных и оценка своего эмоционального состояния при восприятии произведения. </w:t>
            </w:r>
            <w:proofErr w:type="gramStart"/>
            <w:r w:rsidRPr="00FF6D15">
              <w:rPr>
                <w:rFonts w:ascii="Times New Roman" w:eastAsia="Times New Roman" w:hAnsi="Times New Roman" w:cs="Times New Roman"/>
                <w:sz w:val="24"/>
                <w:szCs w:val="24"/>
                <w:lang w:val="ru-RU" w:eastAsia="ru-RU"/>
              </w:rPr>
              <w:t>Например, русская народная песня «Коровушка», стихотворения Н. М. Рубцова «Про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roofErr w:type="gramEnd"/>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19"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/32/2/</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b/>
                <w:bCs/>
                <w:sz w:val="24"/>
                <w:szCs w:val="24"/>
                <w:lang w:val="ru-RU" w:eastAsia="ru-RU"/>
              </w:rPr>
              <w:t>Звуки и краски родной природы в разные времена года (весна и лето)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Работа с текстом произведения: различение прозаического и стихотворного произведений, упражнение в нахождениисравнений и эпитетов, выделение в тексте слов, использованных в прямом и переносном значении, наблюдение за рифмойи ритмом стихотворения, нахождение образных слов и выражений, работа со словарём;</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20"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/32/2/</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b/>
                <w:bCs/>
                <w:sz w:val="24"/>
                <w:szCs w:val="24"/>
                <w:lang w:val="ru-RU" w:eastAsia="ru-RU"/>
              </w:rPr>
              <w:t xml:space="preserve">О </w:t>
            </w:r>
            <w:proofErr w:type="gramStart"/>
            <w:r w:rsidRPr="00FF6D15">
              <w:rPr>
                <w:rFonts w:ascii="Times New Roman" w:eastAsia="Times New Roman" w:hAnsi="Times New Roman" w:cs="Times New Roman"/>
                <w:b/>
                <w:bCs/>
                <w:sz w:val="24"/>
                <w:szCs w:val="24"/>
                <w:lang w:val="ru-RU" w:eastAsia="ru-RU"/>
              </w:rPr>
              <w:t>наших</w:t>
            </w:r>
            <w:proofErr w:type="gramEnd"/>
            <w:r w:rsidRPr="00FF6D15">
              <w:rPr>
                <w:rFonts w:ascii="Times New Roman" w:eastAsia="Times New Roman" w:hAnsi="Times New Roman" w:cs="Times New Roman"/>
                <w:b/>
                <w:bCs/>
                <w:sz w:val="24"/>
                <w:szCs w:val="24"/>
                <w:lang w:val="ru-RU" w:eastAsia="ru-RU"/>
              </w:rPr>
              <w:t xml:space="preserve"> близких, о семье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 xml:space="preserve">Упражнение в умении формулировать вопроспо </w:t>
            </w:r>
            <w:r w:rsidRPr="00FF6D15">
              <w:rPr>
                <w:rFonts w:ascii="Times New Roman" w:eastAsia="Times New Roman" w:hAnsi="Times New Roman" w:cs="Times New Roman"/>
                <w:sz w:val="24"/>
                <w:szCs w:val="24"/>
                <w:lang w:val="ru-RU" w:eastAsia="ru-RU"/>
              </w:rPr>
              <w:lastRenderedPageBreak/>
              <w:t>фактическому содержанию прочитанного произведения;</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21"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/32/2/</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b/>
                <w:bCs/>
                <w:sz w:val="24"/>
                <w:szCs w:val="24"/>
                <w:lang w:eastAsia="ru-RU"/>
              </w:rPr>
              <w:t>Зарубежная</w:t>
            </w:r>
            <w:proofErr w:type="spellEnd"/>
            <w:r w:rsidRPr="00AD1C1B">
              <w:rPr>
                <w:rFonts w:ascii="Times New Roman" w:eastAsia="Times New Roman" w:hAnsi="Times New Roman" w:cs="Times New Roman"/>
                <w:b/>
                <w:bCs/>
                <w:sz w:val="24"/>
                <w:szCs w:val="24"/>
                <w:lang w:eastAsia="ru-RU"/>
              </w:rPr>
              <w:t xml:space="preserve"> </w:t>
            </w:r>
            <w:proofErr w:type="spellStart"/>
            <w:r w:rsidRPr="00AD1C1B">
              <w:rPr>
                <w:rFonts w:ascii="Times New Roman" w:eastAsia="Times New Roman" w:hAnsi="Times New Roman" w:cs="Times New Roman"/>
                <w:b/>
                <w:bCs/>
                <w:sz w:val="24"/>
                <w:szCs w:val="24"/>
                <w:lang w:eastAsia="ru-RU"/>
              </w:rPr>
              <w:t>литература</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Пересказ (устно) содержания сказки выборочно;</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22"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/32/2/</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BF0ED9" w:rsidTr="002B47FD">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b/>
                <w:bCs/>
                <w:sz w:val="24"/>
                <w:szCs w:val="24"/>
                <w:lang w:val="ru-RU" w:eastAsia="ru-RU"/>
              </w:rPr>
              <w:t>Библиографическая культура (работа с детской книгой и справочной литературой)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FF6D15">
              <w:rPr>
                <w:rFonts w:ascii="Times New Roman" w:eastAsia="Times New Roman" w:hAnsi="Times New Roman" w:cs="Times New Roman"/>
                <w:sz w:val="24"/>
                <w:szCs w:val="24"/>
                <w:lang w:val="ru-RU" w:eastAsia="ru-RU"/>
              </w:rPr>
              <w:t>Экскурсия в библиотеку, ориентировка в пространстве школьной библиотеки, работа с тематическим каталогом;</w:t>
            </w:r>
            <w:r w:rsidRPr="00AD1C1B">
              <w:rPr>
                <w:rFonts w:ascii="Times New Roman" w:eastAsia="Times New Roman" w:hAnsi="Times New Roman" w:cs="Times New Roman"/>
                <w:sz w:val="24"/>
                <w:szCs w:val="24"/>
                <w:bdr w:val="dashed" w:sz="6" w:space="0" w:color="FF0000" w:frame="1"/>
                <w:shd w:val="clear" w:color="auto" w:fill="F7FDF7"/>
                <w:lang w:val="ru-RU" w:eastAsia="ru-RU"/>
              </w:rPr>
              <w:br/>
            </w:r>
          </w:p>
        </w:tc>
        <w:tc>
          <w:tcPr>
            <w:tcW w:w="520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FF6D15" w:rsidRDefault="00891DDE" w:rsidP="002B47FD">
            <w:pPr>
              <w:spacing w:after="0" w:line="240" w:lineRule="auto"/>
              <w:jc w:val="both"/>
              <w:rPr>
                <w:rFonts w:ascii="Times New Roman" w:eastAsia="Times New Roman" w:hAnsi="Times New Roman" w:cs="Times New Roman"/>
                <w:sz w:val="24"/>
                <w:szCs w:val="24"/>
                <w:lang w:val="ru-RU" w:eastAsia="ru-RU"/>
              </w:rPr>
            </w:pPr>
            <w:hyperlink r:id="rId23" w:history="1">
              <w:r w:rsidR="00FF6D15" w:rsidRPr="00860F53">
                <w:rPr>
                  <w:rStyle w:val="aff9"/>
                  <w:rFonts w:ascii="Times New Roman" w:eastAsia="Times New Roman" w:hAnsi="Times New Roman" w:cs="Times New Roman"/>
                  <w:sz w:val="24"/>
                  <w:szCs w:val="24"/>
                  <w:lang w:eastAsia="ru-RU"/>
                </w:rPr>
                <w:t>https</w:t>
              </w:r>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resh</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edu</w:t>
              </w:r>
              <w:proofErr w:type="spellEnd"/>
              <w:r w:rsidR="00FF6D15" w:rsidRPr="00FF6D15">
                <w:rPr>
                  <w:rStyle w:val="aff9"/>
                  <w:rFonts w:ascii="Times New Roman" w:eastAsia="Times New Roman" w:hAnsi="Times New Roman" w:cs="Times New Roman"/>
                  <w:sz w:val="24"/>
                  <w:szCs w:val="24"/>
                  <w:lang w:val="ru-RU" w:eastAsia="ru-RU"/>
                </w:rPr>
                <w:t>.</w:t>
              </w:r>
              <w:proofErr w:type="spellStart"/>
              <w:r w:rsidR="00FF6D15" w:rsidRPr="00860F53">
                <w:rPr>
                  <w:rStyle w:val="aff9"/>
                  <w:rFonts w:ascii="Times New Roman" w:eastAsia="Times New Roman" w:hAnsi="Times New Roman" w:cs="Times New Roman"/>
                  <w:sz w:val="24"/>
                  <w:szCs w:val="24"/>
                  <w:lang w:eastAsia="ru-RU"/>
                </w:rPr>
                <w:t>ru</w:t>
              </w:r>
              <w:proofErr w:type="spellEnd"/>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subject</w:t>
              </w:r>
              <w:r w:rsidR="00FF6D15" w:rsidRPr="00FF6D15">
                <w:rPr>
                  <w:rStyle w:val="aff9"/>
                  <w:rFonts w:ascii="Times New Roman" w:eastAsia="Times New Roman" w:hAnsi="Times New Roman" w:cs="Times New Roman"/>
                  <w:sz w:val="24"/>
                  <w:szCs w:val="24"/>
                  <w:lang w:val="ru-RU" w:eastAsia="ru-RU"/>
                </w:rPr>
                <w:t>/</w:t>
              </w:r>
              <w:r w:rsidR="00FF6D15" w:rsidRPr="00860F53">
                <w:rPr>
                  <w:rStyle w:val="aff9"/>
                  <w:rFonts w:ascii="Times New Roman" w:eastAsia="Times New Roman" w:hAnsi="Times New Roman" w:cs="Times New Roman"/>
                  <w:sz w:val="24"/>
                  <w:szCs w:val="24"/>
                  <w:lang w:eastAsia="ru-RU"/>
                </w:rPr>
                <w:t>lesson</w:t>
              </w:r>
              <w:r w:rsidR="00FF6D15" w:rsidRPr="00FF6D15">
                <w:rPr>
                  <w:rStyle w:val="aff9"/>
                  <w:rFonts w:ascii="Times New Roman" w:eastAsia="Times New Roman" w:hAnsi="Times New Roman" w:cs="Times New Roman"/>
                  <w:sz w:val="24"/>
                  <w:szCs w:val="24"/>
                  <w:lang w:val="ru-RU" w:eastAsia="ru-RU"/>
                </w:rPr>
                <w:t>/6298/</w:t>
              </w:r>
              <w:r w:rsidR="00FF6D15" w:rsidRPr="00860F53">
                <w:rPr>
                  <w:rStyle w:val="aff9"/>
                  <w:rFonts w:ascii="Times New Roman" w:eastAsia="Times New Roman" w:hAnsi="Times New Roman" w:cs="Times New Roman"/>
                  <w:sz w:val="24"/>
                  <w:szCs w:val="24"/>
                  <w:lang w:eastAsia="ru-RU"/>
                </w:rPr>
                <w:t>start</w:t>
              </w:r>
              <w:r w:rsidR="00FF6D15" w:rsidRPr="00FF6D15">
                <w:rPr>
                  <w:rStyle w:val="aff9"/>
                  <w:rFonts w:ascii="Times New Roman" w:eastAsia="Times New Roman" w:hAnsi="Times New Roman" w:cs="Times New Roman"/>
                  <w:sz w:val="24"/>
                  <w:szCs w:val="24"/>
                  <w:lang w:val="ru-RU" w:eastAsia="ru-RU"/>
                </w:rPr>
                <w:t>/287231/</w:t>
              </w:r>
            </w:hyperlink>
          </w:p>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p>
        </w:tc>
      </w:tr>
      <w:tr w:rsidR="00FF6D15" w:rsidRPr="00AD1C1B" w:rsidTr="002B47FD">
        <w:trPr>
          <w:gridAfter w:val="4"/>
          <w:wAfter w:w="11049" w:type="dxa"/>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proofErr w:type="spellStart"/>
            <w:r w:rsidRPr="00AD1C1B">
              <w:rPr>
                <w:rFonts w:ascii="Times New Roman" w:eastAsia="Times New Roman" w:hAnsi="Times New Roman" w:cs="Times New Roman"/>
                <w:sz w:val="24"/>
                <w:szCs w:val="24"/>
                <w:lang w:eastAsia="ru-RU"/>
              </w:rPr>
              <w:t>Резервное</w:t>
            </w:r>
            <w:proofErr w:type="spellEnd"/>
            <w:r w:rsidRPr="00AD1C1B">
              <w:rPr>
                <w:rFonts w:ascii="Times New Roman" w:eastAsia="Times New Roman" w:hAnsi="Times New Roman" w:cs="Times New Roman"/>
                <w:sz w:val="24"/>
                <w:szCs w:val="24"/>
                <w:lang w:eastAsia="ru-RU"/>
              </w:rPr>
              <w:t xml:space="preserve"> </w:t>
            </w:r>
            <w:proofErr w:type="spellStart"/>
            <w:r w:rsidRPr="00AD1C1B">
              <w:rPr>
                <w:rFonts w:ascii="Times New Roman" w:eastAsia="Times New Roman" w:hAnsi="Times New Roman" w:cs="Times New Roman"/>
                <w:sz w:val="24"/>
                <w:szCs w:val="24"/>
                <w:lang w:eastAsia="ru-RU"/>
              </w:rPr>
              <w:t>время</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8</w:t>
            </w:r>
          </w:p>
        </w:tc>
      </w:tr>
      <w:tr w:rsidR="00FF6D15" w:rsidRPr="00AD1C1B" w:rsidTr="002B47FD">
        <w:trPr>
          <w:gridAfter w:val="2"/>
          <w:wAfter w:w="7709" w:type="dxa"/>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val="ru-RU" w:eastAsia="ru-RU"/>
              </w:rPr>
            </w:pPr>
            <w:r w:rsidRPr="00AD1C1B">
              <w:rPr>
                <w:rFonts w:ascii="Times New Roman" w:eastAsia="Times New Roman" w:hAnsi="Times New Roman" w:cs="Times New Roman"/>
                <w:sz w:val="24"/>
                <w:szCs w:val="24"/>
                <w:lang w:val="ru-RU"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F6D15" w:rsidRPr="00AD1C1B" w:rsidRDefault="00FF6D15" w:rsidP="002B47FD">
            <w:pPr>
              <w:spacing w:after="0" w:line="240" w:lineRule="auto"/>
              <w:jc w:val="both"/>
              <w:rPr>
                <w:rFonts w:ascii="Times New Roman" w:eastAsia="Times New Roman" w:hAnsi="Times New Roman" w:cs="Times New Roman"/>
                <w:sz w:val="24"/>
                <w:szCs w:val="24"/>
                <w:lang w:eastAsia="ru-RU"/>
              </w:rPr>
            </w:pPr>
            <w:r w:rsidRPr="00AD1C1B">
              <w:rPr>
                <w:rFonts w:ascii="Times New Roman" w:eastAsia="Times New Roman" w:hAnsi="Times New Roman" w:cs="Times New Roman"/>
                <w:sz w:val="24"/>
                <w:szCs w:val="24"/>
                <w:lang w:eastAsia="ru-RU"/>
              </w:rPr>
              <w:t>0</w:t>
            </w:r>
          </w:p>
        </w:tc>
      </w:tr>
    </w:tbl>
    <w:p w:rsidR="00FA45E6" w:rsidRDefault="00FA45E6">
      <w:pPr>
        <w:sectPr w:rsidR="00FA45E6">
          <w:pgSz w:w="11900" w:h="16840"/>
          <w:pgMar w:top="284" w:right="650" w:bottom="1440" w:left="666" w:header="720" w:footer="720" w:gutter="0"/>
          <w:cols w:space="720" w:equalWidth="0">
            <w:col w:w="10584" w:space="0"/>
          </w:cols>
          <w:docGrid w:linePitch="360"/>
        </w:sectPr>
      </w:pPr>
    </w:p>
    <w:p w:rsidR="00FF6D15" w:rsidRPr="00FF6D15" w:rsidRDefault="00FF6D15" w:rsidP="00FF6D15">
      <w:pPr>
        <w:pStyle w:val="1"/>
        <w:pBdr>
          <w:bottom w:val="single" w:sz="6" w:space="5" w:color="000000"/>
        </w:pBdr>
        <w:spacing w:after="240" w:line="240" w:lineRule="atLeast"/>
        <w:rPr>
          <w:rFonts w:ascii="Times New Roman" w:hAnsi="Times New Roman" w:cs="Times New Roman"/>
          <w:caps/>
          <w:color w:val="000000"/>
          <w:sz w:val="24"/>
          <w:szCs w:val="24"/>
          <w:lang w:val="ru-RU"/>
        </w:rPr>
      </w:pPr>
      <w:r w:rsidRPr="00FF6D15">
        <w:rPr>
          <w:rFonts w:ascii="Times New Roman" w:hAnsi="Times New Roman" w:cs="Times New Roman"/>
          <w:caps/>
          <w:color w:val="000000"/>
          <w:sz w:val="24"/>
          <w:szCs w:val="24"/>
          <w:lang w:val="ru-RU"/>
        </w:rPr>
        <w:lastRenderedPageBreak/>
        <w:t>УЧЕБНО-МЕТОДИЧЕСКОЕ ОБЕСПЕЧЕНИЕ ОБРАЗОВАТЕЛЬНОГО ПРОЦЕССА</w:t>
      </w:r>
      <w:r w:rsidRPr="00FF6D15">
        <w:rPr>
          <w:rFonts w:ascii="Times New Roman" w:hAnsi="Times New Roman" w:cs="Times New Roman"/>
          <w:caps/>
          <w:color w:val="000000"/>
          <w:sz w:val="24"/>
          <w:szCs w:val="24"/>
        </w:rPr>
        <w:t> </w:t>
      </w:r>
    </w:p>
    <w:p w:rsidR="00FF6D15" w:rsidRPr="00FF6D15" w:rsidRDefault="00FF6D15" w:rsidP="00FF6D15">
      <w:pPr>
        <w:pStyle w:val="21"/>
        <w:spacing w:before="240" w:after="120" w:line="240" w:lineRule="atLeast"/>
        <w:rPr>
          <w:rFonts w:ascii="Times New Roman" w:hAnsi="Times New Roman" w:cs="Times New Roman"/>
          <w:caps/>
          <w:color w:val="000000"/>
          <w:sz w:val="24"/>
          <w:szCs w:val="24"/>
          <w:lang w:val="ru-RU"/>
        </w:rPr>
      </w:pPr>
      <w:r w:rsidRPr="00FF6D15">
        <w:rPr>
          <w:rFonts w:ascii="Times New Roman" w:hAnsi="Times New Roman" w:cs="Times New Roman"/>
          <w:caps/>
          <w:color w:val="000000"/>
          <w:sz w:val="24"/>
          <w:szCs w:val="24"/>
          <w:lang w:val="ru-RU"/>
        </w:rPr>
        <w:t>ОБЯЗАТЕЛЬНЫЕ УЧЕБНЫЕ МАТЕРИАЛЫ ДЛЯ УЧЕНИКА</w:t>
      </w:r>
    </w:p>
    <w:p w:rsidR="00FF6D15" w:rsidRPr="00FF6D15" w:rsidRDefault="00FF6D15" w:rsidP="00FF6D15">
      <w:pPr>
        <w:shd w:val="clear" w:color="auto" w:fill="F7FDF7"/>
        <w:rPr>
          <w:rFonts w:ascii="Times New Roman" w:hAnsi="Times New Roman" w:cs="Times New Roman"/>
          <w:color w:val="000000"/>
          <w:sz w:val="24"/>
          <w:szCs w:val="24"/>
          <w:lang w:val="ru-RU"/>
        </w:rPr>
      </w:pPr>
      <w:r w:rsidRPr="00FF6D15">
        <w:rPr>
          <w:rFonts w:ascii="Times New Roman" w:hAnsi="Times New Roman" w:cs="Times New Roman"/>
          <w:color w:val="000000"/>
          <w:sz w:val="24"/>
          <w:szCs w:val="24"/>
          <w:lang w:val="ru-RU"/>
        </w:rPr>
        <w:t>Климанова Л.Ф., Горецкий В.Г., Голованова М.В. и другие, Литературное чтение (в 2 частях). Учебник. 2 класс. Акционерное общество «Издательство «Просвещение»;</w:t>
      </w:r>
    </w:p>
    <w:p w:rsidR="00FF6D15" w:rsidRPr="00FF6D15" w:rsidRDefault="00FF6D15" w:rsidP="00FF6D15">
      <w:pPr>
        <w:pStyle w:val="21"/>
        <w:spacing w:before="240" w:after="120" w:line="240" w:lineRule="atLeast"/>
        <w:rPr>
          <w:rFonts w:ascii="Times New Roman" w:hAnsi="Times New Roman" w:cs="Times New Roman"/>
          <w:caps/>
          <w:color w:val="000000"/>
          <w:sz w:val="24"/>
          <w:szCs w:val="24"/>
          <w:lang w:val="ru-RU"/>
        </w:rPr>
      </w:pPr>
      <w:r w:rsidRPr="00FF6D15">
        <w:rPr>
          <w:rFonts w:ascii="Times New Roman" w:hAnsi="Times New Roman" w:cs="Times New Roman"/>
          <w:caps/>
          <w:color w:val="000000"/>
          <w:sz w:val="24"/>
          <w:szCs w:val="24"/>
          <w:lang w:val="ru-RU"/>
        </w:rPr>
        <w:t>МЕТОДИЧЕСКИЕ МАТЕРИАЛЫ ДЛЯ УЧИТЕЛЯ</w:t>
      </w:r>
    </w:p>
    <w:p w:rsidR="00FF6D15" w:rsidRPr="00FF6D15" w:rsidRDefault="00FF6D15" w:rsidP="00FF6D15">
      <w:pPr>
        <w:shd w:val="clear" w:color="auto" w:fill="F7FDF7"/>
        <w:rPr>
          <w:rFonts w:ascii="Times New Roman" w:hAnsi="Times New Roman" w:cs="Times New Roman"/>
          <w:color w:val="000000"/>
          <w:sz w:val="24"/>
          <w:szCs w:val="24"/>
          <w:lang w:val="ru-RU"/>
        </w:rPr>
      </w:pPr>
      <w:r w:rsidRPr="00FF6D15">
        <w:rPr>
          <w:rFonts w:ascii="Times New Roman" w:hAnsi="Times New Roman" w:cs="Times New Roman"/>
          <w:color w:val="000000"/>
          <w:sz w:val="24"/>
          <w:szCs w:val="24"/>
          <w:lang w:val="ru-RU"/>
        </w:rPr>
        <w:t>1. Программа начального общего образования по литературному чтению.</w:t>
      </w:r>
      <w:r w:rsidRPr="00FF6D15">
        <w:rPr>
          <w:rFonts w:ascii="Times New Roman" w:hAnsi="Times New Roman" w:cs="Times New Roman"/>
          <w:color w:val="000000"/>
          <w:sz w:val="24"/>
          <w:szCs w:val="24"/>
          <w:lang w:val="ru-RU"/>
        </w:rPr>
        <w:br/>
        <w:t>2. Методические пособия (рекомендации к проведению уроков литературного чтения).</w:t>
      </w:r>
      <w:r w:rsidRPr="00FF6D15">
        <w:rPr>
          <w:rFonts w:ascii="Times New Roman" w:hAnsi="Times New Roman" w:cs="Times New Roman"/>
          <w:color w:val="000000"/>
          <w:sz w:val="24"/>
          <w:szCs w:val="24"/>
          <w:lang w:val="ru-RU"/>
        </w:rPr>
        <w:br/>
        <w:t>3. Сборник биографий российских писателей.</w:t>
      </w:r>
      <w:r w:rsidRPr="00FF6D15">
        <w:rPr>
          <w:rFonts w:ascii="Times New Roman" w:hAnsi="Times New Roman" w:cs="Times New Roman"/>
          <w:color w:val="000000"/>
          <w:sz w:val="24"/>
          <w:szCs w:val="24"/>
          <w:lang w:val="ru-RU"/>
        </w:rPr>
        <w:br/>
        <w:t>4. Сборник народных и авторских сказок.</w:t>
      </w:r>
      <w:r w:rsidRPr="00FF6D15">
        <w:rPr>
          <w:rFonts w:ascii="Times New Roman" w:hAnsi="Times New Roman" w:cs="Times New Roman"/>
          <w:color w:val="000000"/>
          <w:sz w:val="24"/>
          <w:szCs w:val="24"/>
          <w:lang w:val="ru-RU"/>
        </w:rPr>
        <w:br/>
        <w:t>5. Стихи, песни, пословицы и поговорки для детей.</w:t>
      </w:r>
    </w:p>
    <w:p w:rsidR="00FF6D15" w:rsidRPr="00FF6D15" w:rsidRDefault="00FF6D15" w:rsidP="00FF6D15">
      <w:pPr>
        <w:pStyle w:val="21"/>
        <w:spacing w:before="240" w:after="120" w:line="240" w:lineRule="atLeast"/>
        <w:rPr>
          <w:rFonts w:ascii="Times New Roman" w:hAnsi="Times New Roman" w:cs="Times New Roman"/>
          <w:caps/>
          <w:color w:val="000000"/>
          <w:sz w:val="24"/>
          <w:szCs w:val="24"/>
          <w:lang w:val="ru-RU"/>
        </w:rPr>
      </w:pPr>
      <w:r w:rsidRPr="00FF6D15">
        <w:rPr>
          <w:rFonts w:ascii="Times New Roman" w:hAnsi="Times New Roman" w:cs="Times New Roman"/>
          <w:caps/>
          <w:color w:val="000000"/>
          <w:sz w:val="24"/>
          <w:szCs w:val="24"/>
          <w:lang w:val="ru-RU"/>
        </w:rPr>
        <w:t>ЦИФРОВЫЕ ОБРАЗОВАТЕЛЬНЫЕ РЕСУРСЫ И РЕСУРСЫ СЕТИ ИНТЕРНЕТ</w:t>
      </w:r>
    </w:p>
    <w:p w:rsidR="00FF6D15" w:rsidRDefault="00FF6D15" w:rsidP="00FF6D15">
      <w:pPr>
        <w:shd w:val="clear" w:color="auto" w:fill="F7FDF7"/>
        <w:rPr>
          <w:rFonts w:ascii="Times New Roman" w:eastAsia="Times New Roman" w:hAnsi="Times New Roman"/>
          <w:color w:val="000000"/>
          <w:sz w:val="24"/>
          <w:lang w:val="ru-RU"/>
        </w:rPr>
      </w:pPr>
      <w:r w:rsidRPr="00FF6D15">
        <w:rPr>
          <w:rFonts w:ascii="Times New Roman" w:hAnsi="Times New Roman" w:cs="Times New Roman"/>
          <w:color w:val="000000"/>
          <w:sz w:val="24"/>
          <w:szCs w:val="24"/>
          <w:lang w:val="ru-RU"/>
        </w:rPr>
        <w:t xml:space="preserve">Российская электронная школа - </w:t>
      </w:r>
      <w:r w:rsidRPr="00FF6D15">
        <w:rPr>
          <w:rFonts w:ascii="Times New Roman" w:hAnsi="Times New Roman" w:cs="Times New Roman"/>
          <w:color w:val="000000"/>
          <w:sz w:val="24"/>
          <w:szCs w:val="24"/>
        </w:rPr>
        <w:t>https</w:t>
      </w:r>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resh</w:t>
      </w:r>
      <w:proofErr w:type="spellEnd"/>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edu</w:t>
      </w:r>
      <w:proofErr w:type="spellEnd"/>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ru</w:t>
      </w:r>
      <w:proofErr w:type="spellEnd"/>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lang w:val="ru-RU"/>
        </w:rPr>
        <w:br/>
        <w:t xml:space="preserve">«Единая коллекция цифровых образовательных ресурсов» - </w:t>
      </w:r>
      <w:r w:rsidRPr="00FF6D15">
        <w:rPr>
          <w:rFonts w:ascii="Times New Roman" w:hAnsi="Times New Roman" w:cs="Times New Roman"/>
          <w:color w:val="000000"/>
          <w:sz w:val="24"/>
          <w:szCs w:val="24"/>
        </w:rPr>
        <w:t>http</w:t>
      </w:r>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rPr>
        <w:t>school</w:t>
      </w:r>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rPr>
        <w:t>collection</w:t>
      </w:r>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edu</w:t>
      </w:r>
      <w:proofErr w:type="spellEnd"/>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ru</w:t>
      </w:r>
      <w:proofErr w:type="spellEnd"/>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lang w:val="ru-RU"/>
        </w:rPr>
        <w:br/>
        <w:t xml:space="preserve">Библиотека материалов для начальной школы - </w:t>
      </w:r>
      <w:r w:rsidRPr="00FF6D15">
        <w:rPr>
          <w:rFonts w:ascii="Times New Roman" w:hAnsi="Times New Roman" w:cs="Times New Roman"/>
          <w:color w:val="000000"/>
          <w:sz w:val="24"/>
          <w:szCs w:val="24"/>
        </w:rPr>
        <w:t>http</w:t>
      </w:r>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rPr>
        <w:t>www</w:t>
      </w:r>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nachalka</w:t>
      </w:r>
      <w:proofErr w:type="spellEnd"/>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rPr>
        <w:t>com</w:t>
      </w:r>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biblioteka</w:t>
      </w:r>
      <w:proofErr w:type="spellEnd"/>
      <w:r w:rsidRPr="00FF6D15">
        <w:rPr>
          <w:rFonts w:ascii="Times New Roman" w:hAnsi="Times New Roman" w:cs="Times New Roman"/>
          <w:color w:val="000000"/>
          <w:sz w:val="24"/>
          <w:szCs w:val="24"/>
          <w:lang w:val="ru-RU"/>
        </w:rPr>
        <w:br/>
        <w:t xml:space="preserve">Портал «Российское образование - </w:t>
      </w:r>
      <w:r w:rsidRPr="00FF6D15">
        <w:rPr>
          <w:rFonts w:ascii="Times New Roman" w:hAnsi="Times New Roman" w:cs="Times New Roman"/>
          <w:color w:val="000000"/>
          <w:sz w:val="24"/>
          <w:szCs w:val="24"/>
        </w:rPr>
        <w:t>http</w:t>
      </w:r>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rPr>
        <w:t>www</w:t>
      </w:r>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edu</w:t>
      </w:r>
      <w:proofErr w:type="spellEnd"/>
      <w:r w:rsidRPr="00FF6D15">
        <w:rPr>
          <w:rFonts w:ascii="Times New Roman" w:hAnsi="Times New Roman" w:cs="Times New Roman"/>
          <w:color w:val="000000"/>
          <w:sz w:val="24"/>
          <w:szCs w:val="24"/>
          <w:lang w:val="ru-RU"/>
        </w:rPr>
        <w:t>.</w:t>
      </w:r>
      <w:proofErr w:type="spellStart"/>
      <w:r w:rsidRPr="00FF6D15">
        <w:rPr>
          <w:rFonts w:ascii="Times New Roman" w:hAnsi="Times New Roman" w:cs="Times New Roman"/>
          <w:color w:val="000000"/>
          <w:sz w:val="24"/>
          <w:szCs w:val="24"/>
        </w:rPr>
        <w:t>ru</w:t>
      </w:r>
      <w:proofErr w:type="spellEnd"/>
      <w:r w:rsidRPr="00FF6D15">
        <w:rPr>
          <w:rFonts w:ascii="Times New Roman" w:hAnsi="Times New Roman" w:cs="Times New Roman"/>
          <w:color w:val="000000"/>
          <w:sz w:val="24"/>
          <w:szCs w:val="24"/>
          <w:lang w:val="ru-RU"/>
        </w:rPr>
        <w:t>/</w:t>
      </w:r>
      <w:r w:rsidRPr="00FF6D15">
        <w:rPr>
          <w:rFonts w:ascii="Times New Roman" w:hAnsi="Times New Roman" w:cs="Times New Roman"/>
          <w:color w:val="000000"/>
          <w:sz w:val="24"/>
          <w:szCs w:val="24"/>
          <w:lang w:val="ru-RU"/>
        </w:rPr>
        <w:br/>
      </w:r>
      <w:proofErr w:type="spellStart"/>
      <w:r w:rsidRPr="007C2B13">
        <w:rPr>
          <w:rFonts w:ascii="Times New Roman" w:eastAsia="Times New Roman" w:hAnsi="Times New Roman"/>
          <w:color w:val="000000"/>
          <w:sz w:val="24"/>
          <w:lang w:val="ru-RU"/>
        </w:rPr>
        <w:t>Инфоурок</w:t>
      </w:r>
      <w:proofErr w:type="spellEnd"/>
      <w:proofErr w:type="gramStart"/>
      <w:r>
        <w:rPr>
          <w:rFonts w:ascii="Times New Roman" w:eastAsia="Times New Roman" w:hAnsi="Times New Roman"/>
          <w:color w:val="000000"/>
          <w:sz w:val="24"/>
        </w:rPr>
        <w:t>https</w:t>
      </w:r>
      <w:proofErr w:type="gramEnd"/>
      <w:r w:rsidRPr="007C2B13">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infourok</w:t>
      </w:r>
      <w:proofErr w:type="spellEnd"/>
      <w:r w:rsidRPr="007C2B13">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7C2B13">
        <w:rPr>
          <w:rFonts w:ascii="Times New Roman" w:eastAsia="Times New Roman" w:hAnsi="Times New Roman"/>
          <w:color w:val="000000"/>
          <w:sz w:val="24"/>
          <w:lang w:val="ru-RU"/>
        </w:rPr>
        <w:t>/</w:t>
      </w:r>
    </w:p>
    <w:p w:rsidR="00FF6D15" w:rsidRDefault="00FF6D15" w:rsidP="00FF6D15">
      <w:pPr>
        <w:shd w:val="clear" w:color="auto" w:fill="F7FDF7"/>
        <w:rPr>
          <w:rFonts w:ascii="Times New Roman" w:eastAsia="Times New Roman" w:hAnsi="Times New Roman"/>
          <w:color w:val="000000"/>
          <w:sz w:val="24"/>
          <w:lang w:val="ru-RU"/>
        </w:rPr>
      </w:pPr>
    </w:p>
    <w:p w:rsidR="00FF6D15" w:rsidRDefault="00FF6D15" w:rsidP="00FF6D15">
      <w:pPr>
        <w:shd w:val="clear" w:color="auto" w:fill="F7FDF7"/>
        <w:rPr>
          <w:rFonts w:ascii="Times New Roman" w:eastAsia="Times New Roman" w:hAnsi="Times New Roman"/>
          <w:color w:val="000000"/>
          <w:sz w:val="24"/>
          <w:lang w:val="ru-RU"/>
        </w:rPr>
      </w:pPr>
    </w:p>
    <w:p w:rsidR="00FF6D15" w:rsidRDefault="00FF6D15" w:rsidP="00FF6D15">
      <w:pPr>
        <w:shd w:val="clear" w:color="auto" w:fill="F7FDF7"/>
        <w:rPr>
          <w:rFonts w:ascii="Times New Roman" w:eastAsia="Times New Roman" w:hAnsi="Times New Roman"/>
          <w:color w:val="000000"/>
          <w:sz w:val="24"/>
          <w:lang w:val="ru-RU"/>
        </w:rPr>
      </w:pPr>
    </w:p>
    <w:sectPr w:rsidR="00FF6D15"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47730"/>
    <w:rsid w:val="00034616"/>
    <w:rsid w:val="0006063C"/>
    <w:rsid w:val="000B35A0"/>
    <w:rsid w:val="0015074B"/>
    <w:rsid w:val="001C46C8"/>
    <w:rsid w:val="0021023B"/>
    <w:rsid w:val="0029639D"/>
    <w:rsid w:val="00326F90"/>
    <w:rsid w:val="00342356"/>
    <w:rsid w:val="003F01BD"/>
    <w:rsid w:val="004A0345"/>
    <w:rsid w:val="004D5A3D"/>
    <w:rsid w:val="00692DC3"/>
    <w:rsid w:val="007658C2"/>
    <w:rsid w:val="007C2B13"/>
    <w:rsid w:val="00891DDE"/>
    <w:rsid w:val="00A56D3A"/>
    <w:rsid w:val="00AA1D8D"/>
    <w:rsid w:val="00B47730"/>
    <w:rsid w:val="00BF0ED9"/>
    <w:rsid w:val="00C148B0"/>
    <w:rsid w:val="00CB0664"/>
    <w:rsid w:val="00E473C0"/>
    <w:rsid w:val="00FA45E6"/>
    <w:rsid w:val="00FC693F"/>
    <w:rsid w:val="00FF6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7658C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widgetinline">
    <w:name w:val="_widgetinline"/>
    <w:basedOn w:val="a2"/>
    <w:rsid w:val="007658C2"/>
  </w:style>
  <w:style w:type="character" w:styleId="aff9">
    <w:name w:val="Hyperlink"/>
    <w:basedOn w:val="a2"/>
    <w:uiPriority w:val="99"/>
    <w:unhideWhenUsed/>
    <w:rsid w:val="00FF6D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53623176">
      <w:bodyDiv w:val="1"/>
      <w:marLeft w:val="0"/>
      <w:marRight w:val="0"/>
      <w:marTop w:val="0"/>
      <w:marBottom w:val="0"/>
      <w:divBdr>
        <w:top w:val="none" w:sz="0" w:space="0" w:color="auto"/>
        <w:left w:val="none" w:sz="0" w:space="0" w:color="auto"/>
        <w:bottom w:val="none" w:sz="0" w:space="0" w:color="auto"/>
        <w:right w:val="none" w:sz="0" w:space="0" w:color="auto"/>
      </w:divBdr>
      <w:divsChild>
        <w:div w:id="406660187">
          <w:marLeft w:val="0"/>
          <w:marRight w:val="0"/>
          <w:marTop w:val="0"/>
          <w:marBottom w:val="0"/>
          <w:divBdr>
            <w:top w:val="none" w:sz="0" w:space="0" w:color="auto"/>
            <w:left w:val="none" w:sz="0" w:space="0" w:color="auto"/>
            <w:bottom w:val="none" w:sz="0" w:space="0" w:color="auto"/>
            <w:right w:val="none" w:sz="0" w:space="0" w:color="auto"/>
          </w:divBdr>
        </w:div>
        <w:div w:id="1124807524">
          <w:marLeft w:val="0"/>
          <w:marRight w:val="0"/>
          <w:marTop w:val="0"/>
          <w:marBottom w:val="0"/>
          <w:divBdr>
            <w:top w:val="none" w:sz="0" w:space="0" w:color="auto"/>
            <w:left w:val="none" w:sz="0" w:space="0" w:color="auto"/>
            <w:bottom w:val="none" w:sz="0" w:space="0" w:color="auto"/>
            <w:right w:val="none" w:sz="0" w:space="0" w:color="auto"/>
          </w:divBdr>
        </w:div>
        <w:div w:id="2080129644">
          <w:marLeft w:val="0"/>
          <w:marRight w:val="0"/>
          <w:marTop w:val="0"/>
          <w:marBottom w:val="0"/>
          <w:divBdr>
            <w:top w:val="none" w:sz="0" w:space="0" w:color="auto"/>
            <w:left w:val="none" w:sz="0" w:space="0" w:color="auto"/>
            <w:bottom w:val="none" w:sz="0" w:space="0" w:color="auto"/>
            <w:right w:val="none" w:sz="0" w:space="0" w:color="auto"/>
          </w:divBdr>
          <w:divsChild>
            <w:div w:id="4592233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5611494">
          <w:marLeft w:val="0"/>
          <w:marRight w:val="0"/>
          <w:marTop w:val="0"/>
          <w:marBottom w:val="0"/>
          <w:divBdr>
            <w:top w:val="none" w:sz="0" w:space="0" w:color="auto"/>
            <w:left w:val="none" w:sz="0" w:space="0" w:color="auto"/>
            <w:bottom w:val="none" w:sz="0" w:space="0" w:color="auto"/>
            <w:right w:val="none" w:sz="0" w:space="0" w:color="auto"/>
          </w:divBdr>
          <w:divsChild>
            <w:div w:id="87511832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65084404">
          <w:marLeft w:val="0"/>
          <w:marRight w:val="0"/>
          <w:marTop w:val="0"/>
          <w:marBottom w:val="0"/>
          <w:divBdr>
            <w:top w:val="none" w:sz="0" w:space="0" w:color="auto"/>
            <w:left w:val="none" w:sz="0" w:space="0" w:color="auto"/>
            <w:bottom w:val="none" w:sz="0" w:space="0" w:color="auto"/>
            <w:right w:val="none" w:sz="0" w:space="0" w:color="auto"/>
          </w:divBdr>
        </w:div>
        <w:div w:id="24989774">
          <w:marLeft w:val="0"/>
          <w:marRight w:val="0"/>
          <w:marTop w:val="0"/>
          <w:marBottom w:val="0"/>
          <w:divBdr>
            <w:top w:val="none" w:sz="0" w:space="0" w:color="auto"/>
            <w:left w:val="none" w:sz="0" w:space="0" w:color="auto"/>
            <w:bottom w:val="none" w:sz="0" w:space="0" w:color="auto"/>
            <w:right w:val="none" w:sz="0" w:space="0" w:color="auto"/>
          </w:divBdr>
          <w:divsChild>
            <w:div w:id="124965781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98004682">
          <w:marLeft w:val="0"/>
          <w:marRight w:val="0"/>
          <w:marTop w:val="0"/>
          <w:marBottom w:val="0"/>
          <w:divBdr>
            <w:top w:val="none" w:sz="0" w:space="0" w:color="auto"/>
            <w:left w:val="none" w:sz="0" w:space="0" w:color="auto"/>
            <w:bottom w:val="none" w:sz="0" w:space="0" w:color="auto"/>
            <w:right w:val="none" w:sz="0" w:space="0" w:color="auto"/>
          </w:divBdr>
        </w:div>
        <w:div w:id="1275597358">
          <w:marLeft w:val="0"/>
          <w:marRight w:val="0"/>
          <w:marTop w:val="0"/>
          <w:marBottom w:val="0"/>
          <w:divBdr>
            <w:top w:val="none" w:sz="0" w:space="0" w:color="auto"/>
            <w:left w:val="none" w:sz="0" w:space="0" w:color="auto"/>
            <w:bottom w:val="none" w:sz="0" w:space="0" w:color="auto"/>
            <w:right w:val="none" w:sz="0" w:space="0" w:color="auto"/>
          </w:divBdr>
          <w:divsChild>
            <w:div w:id="720639149">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794517037">
      <w:bodyDiv w:val="1"/>
      <w:marLeft w:val="0"/>
      <w:marRight w:val="0"/>
      <w:marTop w:val="0"/>
      <w:marBottom w:val="0"/>
      <w:divBdr>
        <w:top w:val="none" w:sz="0" w:space="0" w:color="auto"/>
        <w:left w:val="none" w:sz="0" w:space="0" w:color="auto"/>
        <w:bottom w:val="none" w:sz="0" w:space="0" w:color="auto"/>
        <w:right w:val="none" w:sz="0" w:space="0" w:color="auto"/>
      </w:divBdr>
      <w:divsChild>
        <w:div w:id="1618103379">
          <w:marLeft w:val="0"/>
          <w:marRight w:val="0"/>
          <w:marTop w:val="0"/>
          <w:marBottom w:val="0"/>
          <w:divBdr>
            <w:top w:val="none" w:sz="0" w:space="0" w:color="auto"/>
            <w:left w:val="none" w:sz="0" w:space="0" w:color="auto"/>
            <w:bottom w:val="none" w:sz="0" w:space="0" w:color="auto"/>
            <w:right w:val="none" w:sz="0" w:space="0" w:color="auto"/>
          </w:divBdr>
        </w:div>
        <w:div w:id="580799083">
          <w:marLeft w:val="0"/>
          <w:marRight w:val="0"/>
          <w:marTop w:val="0"/>
          <w:marBottom w:val="0"/>
          <w:divBdr>
            <w:top w:val="none" w:sz="0" w:space="0" w:color="auto"/>
            <w:left w:val="none" w:sz="0" w:space="0" w:color="auto"/>
            <w:bottom w:val="none" w:sz="0" w:space="0" w:color="auto"/>
            <w:right w:val="none" w:sz="0" w:space="0" w:color="auto"/>
          </w:divBdr>
        </w:div>
        <w:div w:id="2010710206">
          <w:marLeft w:val="0"/>
          <w:marRight w:val="0"/>
          <w:marTop w:val="0"/>
          <w:marBottom w:val="0"/>
          <w:divBdr>
            <w:top w:val="none" w:sz="0" w:space="0" w:color="auto"/>
            <w:left w:val="none" w:sz="0" w:space="0" w:color="auto"/>
            <w:bottom w:val="none" w:sz="0" w:space="0" w:color="auto"/>
            <w:right w:val="none" w:sz="0" w:space="0" w:color="auto"/>
          </w:divBdr>
        </w:div>
        <w:div w:id="285738401">
          <w:marLeft w:val="0"/>
          <w:marRight w:val="0"/>
          <w:marTop w:val="0"/>
          <w:marBottom w:val="0"/>
          <w:divBdr>
            <w:top w:val="none" w:sz="0" w:space="0" w:color="auto"/>
            <w:left w:val="none" w:sz="0" w:space="0" w:color="auto"/>
            <w:bottom w:val="none" w:sz="0" w:space="0" w:color="auto"/>
            <w:right w:val="none" w:sz="0" w:space="0" w:color="auto"/>
          </w:divBdr>
        </w:div>
        <w:div w:id="540946443">
          <w:marLeft w:val="0"/>
          <w:marRight w:val="0"/>
          <w:marTop w:val="0"/>
          <w:marBottom w:val="0"/>
          <w:divBdr>
            <w:top w:val="none" w:sz="0" w:space="0" w:color="auto"/>
            <w:left w:val="none" w:sz="0" w:space="0" w:color="auto"/>
            <w:bottom w:val="none" w:sz="0" w:space="0" w:color="auto"/>
            <w:right w:val="none" w:sz="0" w:space="0" w:color="auto"/>
          </w:divBdr>
          <w:divsChild>
            <w:div w:id="644567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95506367">
          <w:marLeft w:val="0"/>
          <w:marRight w:val="0"/>
          <w:marTop w:val="0"/>
          <w:marBottom w:val="0"/>
          <w:divBdr>
            <w:top w:val="none" w:sz="0" w:space="0" w:color="auto"/>
            <w:left w:val="none" w:sz="0" w:space="0" w:color="auto"/>
            <w:bottom w:val="none" w:sz="0" w:space="0" w:color="auto"/>
            <w:right w:val="none" w:sz="0" w:space="0" w:color="auto"/>
          </w:divBdr>
        </w:div>
        <w:div w:id="1413039194">
          <w:marLeft w:val="0"/>
          <w:marRight w:val="0"/>
          <w:marTop w:val="0"/>
          <w:marBottom w:val="0"/>
          <w:divBdr>
            <w:top w:val="none" w:sz="0" w:space="0" w:color="auto"/>
            <w:left w:val="none" w:sz="0" w:space="0" w:color="auto"/>
            <w:bottom w:val="none" w:sz="0" w:space="0" w:color="auto"/>
            <w:right w:val="none" w:sz="0" w:space="0" w:color="auto"/>
          </w:divBdr>
        </w:div>
        <w:div w:id="1158767086">
          <w:marLeft w:val="0"/>
          <w:marRight w:val="0"/>
          <w:marTop w:val="0"/>
          <w:marBottom w:val="0"/>
          <w:divBdr>
            <w:top w:val="none" w:sz="0" w:space="0" w:color="auto"/>
            <w:left w:val="none" w:sz="0" w:space="0" w:color="auto"/>
            <w:bottom w:val="none" w:sz="0" w:space="0" w:color="auto"/>
            <w:right w:val="none" w:sz="0" w:space="0" w:color="auto"/>
          </w:divBdr>
        </w:div>
        <w:div w:id="404837614">
          <w:marLeft w:val="0"/>
          <w:marRight w:val="0"/>
          <w:marTop w:val="0"/>
          <w:marBottom w:val="0"/>
          <w:divBdr>
            <w:top w:val="none" w:sz="0" w:space="0" w:color="auto"/>
            <w:left w:val="none" w:sz="0" w:space="0" w:color="auto"/>
            <w:bottom w:val="none" w:sz="0" w:space="0" w:color="auto"/>
            <w:right w:val="none" w:sz="0" w:space="0" w:color="auto"/>
          </w:divBdr>
        </w:div>
        <w:div w:id="1468083415">
          <w:marLeft w:val="0"/>
          <w:marRight w:val="0"/>
          <w:marTop w:val="0"/>
          <w:marBottom w:val="0"/>
          <w:divBdr>
            <w:top w:val="none" w:sz="0" w:space="0" w:color="auto"/>
            <w:left w:val="none" w:sz="0" w:space="0" w:color="auto"/>
            <w:bottom w:val="none" w:sz="0" w:space="0" w:color="auto"/>
            <w:right w:val="none" w:sz="0" w:space="0" w:color="auto"/>
          </w:divBdr>
        </w:div>
        <w:div w:id="971641573">
          <w:marLeft w:val="0"/>
          <w:marRight w:val="0"/>
          <w:marTop w:val="0"/>
          <w:marBottom w:val="0"/>
          <w:divBdr>
            <w:top w:val="none" w:sz="0" w:space="0" w:color="auto"/>
            <w:left w:val="none" w:sz="0" w:space="0" w:color="auto"/>
            <w:bottom w:val="none" w:sz="0" w:space="0" w:color="auto"/>
            <w:right w:val="none" w:sz="0" w:space="0" w:color="auto"/>
          </w:divBdr>
        </w:div>
        <w:div w:id="1956862410">
          <w:marLeft w:val="0"/>
          <w:marRight w:val="0"/>
          <w:marTop w:val="0"/>
          <w:marBottom w:val="0"/>
          <w:divBdr>
            <w:top w:val="none" w:sz="0" w:space="0" w:color="auto"/>
            <w:left w:val="none" w:sz="0" w:space="0" w:color="auto"/>
            <w:bottom w:val="none" w:sz="0" w:space="0" w:color="auto"/>
            <w:right w:val="none" w:sz="0" w:space="0" w:color="auto"/>
          </w:divBdr>
        </w:div>
        <w:div w:id="11048064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4239/start/286196/" TargetMode="External"/><Relationship Id="rId13" Type="http://schemas.openxmlformats.org/officeDocument/2006/relationships/hyperlink" Target="https://resh.edu.ru/subject/lesson/5028/start/286384/" TargetMode="External"/><Relationship Id="rId18" Type="http://schemas.openxmlformats.org/officeDocument/2006/relationships/hyperlink" Target="https://resh.edu.ru/subject/lesson/5037/start/286788/"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resh.edu.ru/subject/32/2/" TargetMode="External"/><Relationship Id="rId7" Type="http://schemas.openxmlformats.org/officeDocument/2006/relationships/hyperlink" Target="https://resh.edu.ru/subject/lesson/5024/start/286164/" TargetMode="External"/><Relationship Id="rId12" Type="http://schemas.openxmlformats.org/officeDocument/2006/relationships/hyperlink" Target="https://resh.edu.ru/subject/lesson/5027/start/286352/" TargetMode="External"/><Relationship Id="rId17" Type="http://schemas.openxmlformats.org/officeDocument/2006/relationships/hyperlink" Target="https://resh.edu.ru/subject/lesson/5036/start/18394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sh.edu.ru/subject/32/2/" TargetMode="External"/><Relationship Id="rId20" Type="http://schemas.openxmlformats.org/officeDocument/2006/relationships/hyperlink" Target="https://resh.edu.ru/subject/32/2/" TargetMode="External"/><Relationship Id="rId1" Type="http://schemas.openxmlformats.org/officeDocument/2006/relationships/customXml" Target="../customXml/item1.xml"/><Relationship Id="rId6" Type="http://schemas.openxmlformats.org/officeDocument/2006/relationships/hyperlink" Target="https://resh.edu.ru/subject/lesson/3475/start/286131/" TargetMode="External"/><Relationship Id="rId11" Type="http://schemas.openxmlformats.org/officeDocument/2006/relationships/hyperlink" Target="https://resh.edu.ru/subject/lesson/5074/start/28632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esh.edu.ru/subject/32/2/" TargetMode="External"/><Relationship Id="rId23" Type="http://schemas.openxmlformats.org/officeDocument/2006/relationships/hyperlink" Target="https://resh.edu.ru/subject/lesson/6298/start/287231/" TargetMode="External"/><Relationship Id="rId10" Type="http://schemas.openxmlformats.org/officeDocument/2006/relationships/hyperlink" Target="https://resh.edu.ru/subject/lesson/5021/start/186854/" TargetMode="External"/><Relationship Id="rId19" Type="http://schemas.openxmlformats.org/officeDocument/2006/relationships/hyperlink" Target="https://resh.edu.ru/subject/32/2/" TargetMode="External"/><Relationship Id="rId4" Type="http://schemas.openxmlformats.org/officeDocument/2006/relationships/settings" Target="settings.xml"/><Relationship Id="rId9" Type="http://schemas.openxmlformats.org/officeDocument/2006/relationships/hyperlink" Target="https://resh.edu.ru/subject/lesson/5025/start/286227/" TargetMode="External"/><Relationship Id="rId14" Type="http://schemas.openxmlformats.org/officeDocument/2006/relationships/hyperlink" Target="https://resh.edu.ru/subject/lesson/5029/start/286478/" TargetMode="External"/><Relationship Id="rId22" Type="http://schemas.openxmlformats.org/officeDocument/2006/relationships/hyperlink" Target="https://resh.edu.ru/subject/3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E1ECC-6D1E-49A8-A6F2-9802FE463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4397</Words>
  <Characters>25067</Characters>
  <Application>Microsoft Office Word</Application>
  <DocSecurity>0</DocSecurity>
  <Lines>208</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MultiDVD Team</Company>
  <LinksUpToDate>false</LinksUpToDate>
  <CharactersWithSpaces>29406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Админ</cp:lastModifiedBy>
  <cp:revision>4</cp:revision>
  <dcterms:created xsi:type="dcterms:W3CDTF">2022-10-12T09:37:00Z</dcterms:created>
  <dcterms:modified xsi:type="dcterms:W3CDTF">2023-03-15T05:05:00Z</dcterms:modified>
</cp:coreProperties>
</file>